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A3939" w14:textId="1C60475F" w:rsidR="003816DE" w:rsidRPr="003816DE" w:rsidRDefault="00C8720B" w:rsidP="001151EF">
      <w:pPr>
        <w:spacing w:before="720"/>
        <w:rPr>
          <w:color w:val="C00000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0" wp14:anchorId="5B719DE0" wp14:editId="1ECC3D81">
                <wp:simplePos x="0" y="0"/>
                <wp:positionH relativeFrom="margin">
                  <wp:posOffset>0</wp:posOffset>
                </wp:positionH>
                <wp:positionV relativeFrom="page">
                  <wp:posOffset>9182100</wp:posOffset>
                </wp:positionV>
                <wp:extent cx="4767580" cy="1097915"/>
                <wp:effectExtent l="0" t="0" r="0" b="0"/>
                <wp:wrapSquare wrapText="bothSides"/>
                <wp:docPr id="1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7580" cy="1097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B78C28A" w14:textId="15CF7ED3" w:rsidR="00D81124" w:rsidRDefault="00D81124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D81124">
                              <w:rPr>
                                <w:sz w:val="20"/>
                                <w:szCs w:val="20"/>
                              </w:rPr>
                              <w:t>Paper number: P001653</w:t>
                            </w:r>
                          </w:p>
                          <w:p w14:paraId="54412B3C" w14:textId="3A6126AD" w:rsidR="001D11F7" w:rsidRPr="00D81124" w:rsidRDefault="001D11F7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Summer 2023</w:t>
                            </w:r>
                          </w:p>
                          <w:p w14:paraId="32CBF17D" w14:textId="140B87E4" w:rsidR="00D81124" w:rsidRPr="00D81124" w:rsidRDefault="005B5374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26 April 2023</w:t>
                            </w:r>
                          </w:p>
                          <w:p w14:paraId="4AD158EA" w14:textId="240EDD72" w:rsidR="00C8720B" w:rsidRPr="00D81124" w:rsidRDefault="00D81124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D81124">
                              <w:rPr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instrText xml:space="preserve"> DOCPROPERTY  "NCFE Qualification Number"  \* MERGEFORMAT </w:instrText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t>603/6901/2</w:t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719DE0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26" type="#_x0000_t202" style="position:absolute;margin-left:0;margin-top:723pt;width:375.4pt;height:86.4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" o:allowincell="f" o:allowoverlap="f" filled="f" stroked="f">
                <v:textbox inset="0,0,0,0">
                  <w:txbxContent>
                    <w:p w14:paraId="0B78C28A" w14:textId="15CF7ED3" w:rsidR="00D81124" w:rsidRDefault="00D81124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D81124">
                        <w:rPr>
                          <w:sz w:val="20"/>
                          <w:szCs w:val="20"/>
                        </w:rPr>
                        <w:t>Paper number: P001653</w:t>
                      </w:r>
                    </w:p>
                    <w:p w14:paraId="54412B3C" w14:textId="3A6126AD" w:rsidR="001D11F7" w:rsidRPr="00D81124" w:rsidRDefault="001D11F7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Summer 2023</w:t>
                      </w:r>
                    </w:p>
                    <w:p w14:paraId="32CBF17D" w14:textId="140B87E4" w:rsidR="00D81124" w:rsidRPr="00D81124" w:rsidRDefault="005B5374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26 April 2023</w:t>
                      </w:r>
                    </w:p>
                    <w:p w14:paraId="4AD158EA" w14:textId="240EDD72" w:rsidR="00C8720B" w:rsidRPr="00D81124" w:rsidRDefault="00D81124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D81124">
                        <w:rPr>
                          <w:sz w:val="20"/>
                          <w:szCs w:val="20"/>
                        </w:rPr>
                        <w:fldChar w:fldCharType="begin"/>
                      </w:r>
                      <w:r w:rsidRPr="00D81124">
                        <w:rPr>
                          <w:sz w:val="20"/>
                          <w:szCs w:val="20"/>
                        </w:rPr>
                        <w:instrText xml:space="preserve"> DOCPROPERTY  "NCFE Qualification Number"  \* MERGEFORMAT </w:instrText>
                      </w:r>
                      <w:r w:rsidRPr="00D81124">
                        <w:rPr>
                          <w:sz w:val="20"/>
                          <w:szCs w:val="20"/>
                        </w:rPr>
                        <w:fldChar w:fldCharType="separate"/>
                      </w:r>
                      <w:r w:rsidRPr="00D81124">
                        <w:rPr>
                          <w:sz w:val="20"/>
                          <w:szCs w:val="20"/>
                        </w:rPr>
                        <w:t>603/6901/2</w:t>
                      </w:r>
                      <w:r w:rsidRPr="00D81124">
                        <w:rPr>
                          <w:sz w:val="20"/>
                          <w:szCs w:val="20"/>
                        </w:rPr>
                        <w:fldChar w:fldCharType="end"/>
                      </w: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30C27A22" wp14:editId="338D0DF5">
                <wp:simplePos x="0" y="0"/>
                <wp:positionH relativeFrom="page">
                  <wp:posOffset>2653665</wp:posOffset>
                </wp:positionH>
                <wp:positionV relativeFrom="page">
                  <wp:posOffset>2451100</wp:posOffset>
                </wp:positionV>
                <wp:extent cx="4661535" cy="3266440"/>
                <wp:effectExtent l="0" t="3175" r="0" b="0"/>
                <wp:wrapNone/>
                <wp:docPr id="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1535" cy="326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9D8B6A" w14:textId="77777777" w:rsidR="003816DE" w:rsidRPr="00DF4B94" w:rsidRDefault="00513DCA" w:rsidP="007249FA">
                            <w:pPr>
                              <w:spacing w:line="240" w:lineRule="auto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begin"/>
                            </w:r>
                            <w:r w:rsidR="003816DE" w:rsidRPr="00DF4B94">
                              <w:rPr>
                                <w:b/>
                                <w:sz w:val="56"/>
                                <w:szCs w:val="56"/>
                              </w:rPr>
                              <w:instrText xml:space="preserve"> DOCPROPERTY  "NCFE Qual Title" </w:instrTex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separate"/>
                            </w:r>
                            <w:r w:rsidR="009D2D1D">
                              <w:rPr>
                                <w:b/>
                                <w:sz w:val="56"/>
                                <w:szCs w:val="56"/>
                              </w:rPr>
                              <w:t>T Level Technical Qualification in Digital Support Services</w: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27A22" id="Text Box 23" o:spid="_x0000_s1027" type="#_x0000_t202" style="position:absolute;margin-left:208.95pt;margin-top:193pt;width:367.05pt;height:257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" o:allowincell="f" filled="f" stroked="f">
                <v:textbox>
                  <w:txbxContent>
                    <w:p w14:paraId="219D8B6A" w14:textId="77777777" w:rsidR="003816DE" w:rsidRPr="00DF4B94" w:rsidRDefault="00513DCA" w:rsidP="007249FA">
                      <w:pPr>
                        <w:spacing w:line="240" w:lineRule="auto"/>
                        <w:rPr>
                          <w:b/>
                          <w:sz w:val="56"/>
                          <w:szCs w:val="56"/>
                        </w:rPr>
                      </w:pP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begin"/>
                      </w:r>
                      <w:r w:rsidR="003816DE" w:rsidRPr="00DF4B94">
                        <w:rPr>
                          <w:b/>
                          <w:sz w:val="56"/>
                          <w:szCs w:val="56"/>
                        </w:rPr>
                        <w:instrText xml:space="preserve"> DOCPROPERTY  "NCFE Qual Title" </w:instrTex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separate"/>
                      </w:r>
                      <w:r w:rsidR="009D2D1D">
                        <w:rPr>
                          <w:b/>
                          <w:sz w:val="56"/>
                          <w:szCs w:val="56"/>
                        </w:rPr>
                        <w:t>T Level Technical Qualification in Digital Support Services</w: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end"/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3816DE" w:rsidRPr="003816DE">
        <w:rPr>
          <w:noProof/>
          <w:lang w:eastAsia="en-GB"/>
        </w:rPr>
        <w:drawing>
          <wp:anchor distT="0" distB="0" distL="114300" distR="114300" simplePos="0" relativeHeight="251663360" behindDoc="0" locked="1" layoutInCell="0" allowOverlap="1" wp14:anchorId="2FD44970" wp14:editId="7E12146B">
            <wp:simplePos x="0" y="0"/>
            <wp:positionH relativeFrom="page">
              <wp:posOffset>6012815</wp:posOffset>
            </wp:positionH>
            <wp:positionV relativeFrom="page">
              <wp:posOffset>9865360</wp:posOffset>
            </wp:positionV>
            <wp:extent cx="1047750" cy="296545"/>
            <wp:effectExtent l="19050" t="0" r="0" b="0"/>
            <wp:wrapNone/>
            <wp:docPr id="6" name="Picture 17" descr="https://secure.aadcdn.microsoftonline-p.com/c1c6b6c8-fddvcoen5fswwlgoa7-khlufkvjxxijgfwcjkuk62fo/logintenantbranding/0/bannerlogo?ts=63763611751991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ecure.aadcdn.microsoftonline-p.com/c1c6b6c8-fddvcoen5fswwlgoa7-khlufkvjxxijgfwcjkuk62fo/logintenantbranding/0/bannerlogo?ts=6376361175199122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16DE" w:rsidRPr="003816DE">
        <w:rPr>
          <w:noProof/>
          <w:color w:val="C00000"/>
          <w:lang w:eastAsia="en-GB"/>
        </w:rPr>
        <w:drawing>
          <wp:anchor distT="0" distB="0" distL="114300" distR="114300" simplePos="0" relativeHeight="251661312" behindDoc="1" locked="0" layoutInCell="1" allowOverlap="1" wp14:anchorId="16A638B2" wp14:editId="01D9C6D4">
            <wp:simplePos x="0" y="0"/>
            <wp:positionH relativeFrom="page">
              <wp:align>left</wp:align>
            </wp:positionH>
            <wp:positionV relativeFrom="page">
              <wp:posOffset>19409</wp:posOffset>
            </wp:positionV>
            <wp:extent cx="7577455" cy="10708005"/>
            <wp:effectExtent l="0" t="0" r="4445" b="0"/>
            <wp:wrapNone/>
            <wp:docPr id="75" name="Picture 3" descr="front-c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nt-cover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7455" cy="1070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16DE" w:rsidRPr="003816DE">
        <w:rPr>
          <w:noProof/>
          <w:color w:val="C00000"/>
          <w:lang w:eastAsia="en-GB"/>
        </w:rPr>
        <w:drawing>
          <wp:anchor distT="0" distB="0" distL="114300" distR="114300" simplePos="0" relativeHeight="251662336" behindDoc="0" locked="0" layoutInCell="0" allowOverlap="1" wp14:anchorId="1AAD7568" wp14:editId="227D8A5E">
            <wp:simplePos x="0" y="0"/>
            <wp:positionH relativeFrom="page">
              <wp:posOffset>3810000</wp:posOffset>
            </wp:positionH>
            <wp:positionV relativeFrom="page">
              <wp:posOffset>465221</wp:posOffset>
            </wp:positionV>
            <wp:extent cx="3344779" cy="409074"/>
            <wp:effectExtent l="0" t="0" r="0" b="0"/>
            <wp:wrapSquare wrapText="bothSides"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600" cy="4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C920FBC" w14:textId="2BBF2B49" w:rsidR="003816DE" w:rsidRPr="003816DE" w:rsidRDefault="00C8720B" w:rsidP="001A5A00">
      <w:pPr>
        <w:pStyle w:val="NCFE-assignment-type"/>
        <w:spacing w:before="90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363730C" wp14:editId="264121E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473315" cy="882015"/>
                <wp:effectExtent l="0" t="0" r="0" b="0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73315" cy="8820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CD4AEF" id="Rectangle 1" o:spid="_x0000_s1026" style="position:absolute;margin-left:0;margin-top:0;width:588.45pt;height:69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" fillcolor="white [3212]" strokecolor="white [3212]" strokeweight="2pt">
                <v:path arrowok="t"/>
                <w10:wrap anchorx="page" anchory="page"/>
                <w10:anchorlock/>
              </v:rect>
            </w:pict>
          </mc:Fallback>
        </mc:AlternateContent>
      </w:r>
      <w:fldSimple w:instr="DOCPROPERTY  &quot;NCFE Assignment Type Long&quot;  \* MERGEFORMAT">
        <w:r w:rsidR="009D2D1D">
          <w:t>Occupational specialism assessment (OSA)</w:t>
        </w:r>
      </w:fldSimple>
    </w:p>
    <w:p w14:paraId="2A725279" w14:textId="77777777" w:rsidR="003816DE" w:rsidRPr="003816DE" w:rsidRDefault="00943930" w:rsidP="001151EF">
      <w:pPr>
        <w:pStyle w:val="NCFE-specialism"/>
      </w:pPr>
      <w:fldSimple w:instr="DOCPROPERTY  &quot;NCFE Specialism Main Cover Heading&quot;  \* MERGEFORMAT">
        <w:r w:rsidR="009D2D1D">
          <w:t>Digital Infrastructure</w:t>
        </w:r>
      </w:fldSimple>
    </w:p>
    <w:p w14:paraId="7ED2C81E" w14:textId="77777777" w:rsidR="003816DE" w:rsidRPr="003816DE" w:rsidRDefault="00943930" w:rsidP="008130F0">
      <w:pPr>
        <w:pStyle w:val="NCFE-assignment-ordinal"/>
        <w:spacing w:before="240" w:after="120"/>
        <w:outlineLvl w:val="0"/>
      </w:pPr>
      <w:fldSimple w:instr="DOCPROPERTY  &quot;NCFE Assignment Ordinal&quot;  \* MERGEFORMAT">
        <w:r w:rsidR="009D2D1D">
          <w:t>Assignment 1</w:t>
        </w:r>
      </w:fldSimple>
    </w:p>
    <w:p w14:paraId="775410C5" w14:textId="648E6530" w:rsidR="003816DE" w:rsidRPr="003816DE" w:rsidRDefault="008978CA" w:rsidP="00D81124">
      <w:pPr>
        <w:pStyle w:val="NCFE-assignment-ordinal"/>
        <w:tabs>
          <w:tab w:val="left" w:pos="8335"/>
        </w:tabs>
        <w:spacing w:before="240" w:after="120"/>
        <w:outlineLvl w:val="0"/>
      </w:pPr>
      <w:r>
        <w:t xml:space="preserve">Task 3 </w:t>
      </w:r>
      <w:fldSimple w:instr="DOCPROPERTY  &quot;NCFE Document Type&quot;  \* MERGEFORMAT">
        <w:r w:rsidR="009D2D1D">
          <w:rPr>
            <w:lang w:eastAsia="en-GB"/>
          </w:rPr>
          <w:t>Workbook</w:t>
        </w:r>
      </w:fldSimple>
      <w:r w:rsidR="00D81124">
        <w:rPr>
          <w:lang w:eastAsia="en-GB"/>
        </w:rPr>
        <w:tab/>
      </w:r>
    </w:p>
    <w:p w14:paraId="6F1448BB" w14:textId="05BE1545" w:rsidR="00774C40" w:rsidRPr="003816DE" w:rsidRDefault="00D81124" w:rsidP="00D81124">
      <w:pPr>
        <w:tabs>
          <w:tab w:val="left" w:pos="7338"/>
        </w:tabs>
        <w:sectPr w:rsidR="00774C40" w:rsidRPr="003816DE" w:rsidSect="00B840A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851" w:right="851" w:bottom="851" w:left="851" w:header="567" w:footer="709" w:gutter="0"/>
          <w:pgNumType w:start="1"/>
          <w:cols w:space="708"/>
          <w:titlePg/>
          <w:docGrid w:linePitch="360"/>
        </w:sectPr>
      </w:pPr>
      <w:r>
        <w:tab/>
      </w:r>
    </w:p>
    <w:p w14:paraId="78370ED0" w14:textId="77777777" w:rsidR="004D02D5" w:rsidRPr="003816DE" w:rsidRDefault="00F34488" w:rsidP="003D23A7">
      <w:pPr>
        <w:pStyle w:val="Subtitle"/>
        <w:rPr>
          <w:color w:val="auto"/>
          <w:lang w:eastAsia="en-GB"/>
        </w:rPr>
      </w:pPr>
      <w:bookmarkStart w:id="0" w:name="_Toc46843181"/>
      <w:r w:rsidRPr="003816DE">
        <w:rPr>
          <w:color w:val="auto"/>
          <w:lang w:eastAsia="en-GB"/>
        </w:rPr>
        <w:lastRenderedPageBreak/>
        <w:t>T Level Technical Qualification in Digital Support Services</w:t>
      </w:r>
    </w:p>
    <w:p w14:paraId="73403C84" w14:textId="77777777" w:rsidR="004D02D5" w:rsidRPr="003816DE" w:rsidRDefault="00F34488" w:rsidP="003D23A7">
      <w:pPr>
        <w:pStyle w:val="Subtitle"/>
        <w:rPr>
          <w:color w:val="auto"/>
        </w:rPr>
      </w:pPr>
      <w:r w:rsidRPr="003816DE">
        <w:rPr>
          <w:color w:val="auto"/>
          <w:lang w:eastAsia="en-GB"/>
        </w:rPr>
        <w:t>Occupational specialism assessment (OSA)</w:t>
      </w:r>
    </w:p>
    <w:p w14:paraId="025E9702" w14:textId="77777777" w:rsidR="004D02D5" w:rsidRPr="003816DE" w:rsidRDefault="00F34488" w:rsidP="003D23A7">
      <w:pPr>
        <w:pStyle w:val="Title"/>
      </w:pPr>
      <w:r w:rsidRPr="003816DE">
        <w:t>Digital Infrastructure</w:t>
      </w:r>
    </w:p>
    <w:p w14:paraId="01D3CF5E" w14:textId="77777777" w:rsidR="004D02D5" w:rsidRPr="003816DE" w:rsidRDefault="00F34488" w:rsidP="003D23A7">
      <w:pPr>
        <w:pStyle w:val="Subtitle"/>
        <w:outlineLvl w:val="0"/>
        <w:rPr>
          <w:color w:val="auto"/>
        </w:rPr>
      </w:pPr>
      <w:r w:rsidRPr="003816DE">
        <w:rPr>
          <w:color w:val="auto"/>
        </w:rPr>
        <w:t>Workbook</w:t>
      </w:r>
    </w:p>
    <w:p w14:paraId="35C70000" w14:textId="77777777" w:rsidR="004D02D5" w:rsidRPr="003816DE" w:rsidRDefault="00F34488" w:rsidP="003D23A7">
      <w:r w:rsidRPr="003816DE">
        <w:t>Assignment 1</w:t>
      </w:r>
    </w:p>
    <w:p w14:paraId="2E57C8FA" w14:textId="77777777" w:rsidR="004D02D5" w:rsidRPr="003816DE" w:rsidRDefault="004D02D5" w:rsidP="003D23A7"/>
    <w:p w14:paraId="78C5EDDE" w14:textId="77777777" w:rsidR="004D02D5" w:rsidRPr="003816DE" w:rsidRDefault="004D02D5" w:rsidP="003D23A7">
      <w:pPr>
        <w:pStyle w:val="NCFE-toc-heading"/>
        <w:rPr>
          <w:color w:val="auto"/>
        </w:rPr>
      </w:pPr>
      <w:r w:rsidRPr="003816DE">
        <w:rPr>
          <w:color w:val="auto"/>
        </w:rPr>
        <w:t>Contents</w:t>
      </w:r>
    </w:p>
    <w:p w14:paraId="03F13B82" w14:textId="7CC9BEAC" w:rsidR="008978CA" w:rsidRDefault="00513DCA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3816DE">
        <w:rPr>
          <w:sz w:val="28"/>
        </w:rPr>
        <w:fldChar w:fldCharType="begin"/>
      </w:r>
      <w:r w:rsidR="004D02D5" w:rsidRPr="003816DE">
        <w:rPr>
          <w:sz w:val="28"/>
        </w:rPr>
        <w:instrText xml:space="preserve"> TOC \o "2-2" \t "Heading 1,1" </w:instrText>
      </w:r>
      <w:r w:rsidRPr="003816DE">
        <w:rPr>
          <w:sz w:val="28"/>
        </w:rPr>
        <w:fldChar w:fldCharType="separate"/>
      </w:r>
      <w:r w:rsidR="008978CA">
        <w:rPr>
          <w:noProof/>
        </w:rPr>
        <w:t>About this workbook</w:t>
      </w:r>
      <w:r w:rsidR="008978CA">
        <w:rPr>
          <w:noProof/>
        </w:rPr>
        <w:tab/>
      </w:r>
      <w:r w:rsidR="008978CA">
        <w:rPr>
          <w:noProof/>
        </w:rPr>
        <w:fldChar w:fldCharType="begin"/>
      </w:r>
      <w:r w:rsidR="008978CA">
        <w:rPr>
          <w:noProof/>
        </w:rPr>
        <w:instrText xml:space="preserve"> PAGEREF _Toc107405746 \h </w:instrText>
      </w:r>
      <w:r w:rsidR="008978CA">
        <w:rPr>
          <w:noProof/>
        </w:rPr>
      </w:r>
      <w:r w:rsidR="008978CA">
        <w:rPr>
          <w:noProof/>
        </w:rPr>
        <w:fldChar w:fldCharType="separate"/>
      </w:r>
      <w:r w:rsidR="008978CA">
        <w:rPr>
          <w:noProof/>
        </w:rPr>
        <w:t>3</w:t>
      </w:r>
      <w:r w:rsidR="008978CA">
        <w:rPr>
          <w:noProof/>
        </w:rPr>
        <w:fldChar w:fldCharType="end"/>
      </w:r>
    </w:p>
    <w:p w14:paraId="58848AF8" w14:textId="7611C86F" w:rsidR="008978CA" w:rsidRDefault="008978CA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1C588A"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_Toc107405747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FD43464" w14:textId="32DB8234" w:rsidR="008978CA" w:rsidRDefault="008978CA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1C588A">
        <w:rPr>
          <w:rFonts w:eastAsia="Arial"/>
          <w:noProof/>
        </w:rPr>
        <w:t>Evidence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_Toc107405748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AEADA89" w14:textId="721AAFFE" w:rsidR="008978CA" w:rsidRDefault="008978CA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1C588A">
        <w:rPr>
          <w:rFonts w:eastAsia="Arial"/>
          <w:noProof/>
        </w:rPr>
        <w:t>Task 3: design - communication equipment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_Toc107405749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ECE9D7F" w14:textId="55B546EF" w:rsidR="008978CA" w:rsidRDefault="008978CA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Review and submit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_Toc107405750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77D0846" w14:textId="2AB9425E" w:rsidR="008978CA" w:rsidRDefault="008978CA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 xml:space="preserve">Floor plan: KJ eLearning </w:t>
      </w:r>
      <w:r w:rsidRPr="001C588A">
        <w:rPr>
          <w:b w:val="0"/>
          <w:noProof/>
        </w:rPr>
        <w:t>- to be copied as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_Toc107405751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2B337ED" w14:textId="0F42FE77" w:rsidR="008978CA" w:rsidRDefault="008978CA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Document information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_Toc107405752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08FBE985" w14:textId="4075586A" w:rsidR="009512DA" w:rsidRPr="003816DE" w:rsidRDefault="00513DCA" w:rsidP="00CD41A6">
      <w:pPr>
        <w:spacing w:after="0" w:line="240" w:lineRule="auto"/>
        <w:outlineLvl w:val="0"/>
      </w:pPr>
      <w:r w:rsidRPr="003816DE">
        <w:rPr>
          <w:rFonts w:cs="Arial"/>
          <w:sz w:val="28"/>
        </w:rPr>
        <w:fldChar w:fldCharType="end"/>
      </w:r>
    </w:p>
    <w:p w14:paraId="433A47B1" w14:textId="32D8505C" w:rsidR="004D02D5" w:rsidRPr="003816DE" w:rsidRDefault="004D02D5" w:rsidP="003D23A7">
      <w:pPr>
        <w:pStyle w:val="Heading1"/>
      </w:pPr>
      <w:bookmarkStart w:id="1" w:name="_Toc107405746"/>
      <w:r w:rsidRPr="003816DE">
        <w:lastRenderedPageBreak/>
        <w:t xml:space="preserve">About this </w:t>
      </w:r>
      <w:r w:rsidR="00D57AC0">
        <w:t>workbook</w:t>
      </w:r>
      <w:bookmarkEnd w:id="0"/>
      <w:bookmarkEnd w:id="1"/>
    </w:p>
    <w:p w14:paraId="2DDD29DE" w14:textId="77777777" w:rsidR="004D02D5" w:rsidRPr="003816DE" w:rsidRDefault="004D02D5" w:rsidP="003D23A7">
      <w:pPr>
        <w:pStyle w:val="Heading2"/>
        <w:rPr>
          <w:color w:val="auto"/>
        </w:rPr>
      </w:pPr>
      <w:bookmarkStart w:id="2" w:name="_Toc46843182"/>
      <w:bookmarkStart w:id="3" w:name="_Toc107405747"/>
      <w:r w:rsidRPr="003816DE">
        <w:rPr>
          <w:color w:val="auto"/>
        </w:rPr>
        <w:t>Introduction</w:t>
      </w:r>
      <w:bookmarkEnd w:id="2"/>
      <w:bookmarkEnd w:id="3"/>
    </w:p>
    <w:p w14:paraId="189BF7F4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>All evidence should be placed in this workbook.</w:t>
      </w:r>
    </w:p>
    <w:p w14:paraId="3283F800" w14:textId="2C538636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>Save your document regularly as you work through the assignment. It is recommended you save after inserting each piece of evidence.</w:t>
      </w:r>
    </w:p>
    <w:p w14:paraId="0BCDDFDC" w14:textId="334172B0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You can use multiple copies of the floor plan as required - copy a blank version from </w:t>
      </w:r>
      <w:r w:rsidR="002153E1">
        <w:rPr>
          <w:rFonts w:cs="Arial"/>
        </w:rPr>
        <w:t>page 6 of this workbook</w:t>
      </w:r>
      <w:r w:rsidRPr="003816DE">
        <w:rPr>
          <w:rFonts w:cs="Arial"/>
        </w:rPr>
        <w:t xml:space="preserve"> and paste where required. It is recommended that you use a new copy of each floor plan for </w:t>
      </w:r>
      <w:r w:rsidR="004D6D8A" w:rsidRPr="003816DE">
        <w:rPr>
          <w:rFonts w:cs="Arial"/>
        </w:rPr>
        <w:t>t</w:t>
      </w:r>
      <w:r w:rsidRPr="003816DE">
        <w:rPr>
          <w:rFonts w:cs="Arial"/>
        </w:rPr>
        <w:t xml:space="preserve">ask 1 and </w:t>
      </w:r>
      <w:r w:rsidR="004D6D8A" w:rsidRPr="003816DE">
        <w:rPr>
          <w:rFonts w:cs="Arial"/>
        </w:rPr>
        <w:t>t</w:t>
      </w:r>
      <w:r w:rsidRPr="003816DE">
        <w:rPr>
          <w:rFonts w:cs="Arial"/>
        </w:rPr>
        <w:t>ask 3.</w:t>
      </w:r>
    </w:p>
    <w:p w14:paraId="7411B5D0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Submit this workbook in </w:t>
      </w:r>
      <w:r w:rsidR="00D7087A" w:rsidRPr="003816DE">
        <w:rPr>
          <w:rFonts w:cs="Arial"/>
        </w:rPr>
        <w:t>.pdf</w:t>
      </w:r>
      <w:r w:rsidRPr="003816DE">
        <w:rPr>
          <w:rFonts w:cs="Arial"/>
        </w:rPr>
        <w:t xml:space="preserve"> format at the end of the assignment</w:t>
      </w:r>
      <w:r w:rsidR="73FD8186" w:rsidRPr="003816DE">
        <w:rPr>
          <w:rFonts w:cs="Arial"/>
        </w:rPr>
        <w:t xml:space="preserve"> using the file naming convention</w:t>
      </w:r>
      <w:r w:rsidRPr="003816DE">
        <w:rPr>
          <w:rFonts w:cs="Arial"/>
        </w:rPr>
        <w:t>.</w:t>
      </w:r>
    </w:p>
    <w:p w14:paraId="6678E3EC" w14:textId="284AA2A6" w:rsidR="02AC209C" w:rsidRPr="003816DE" w:rsidRDefault="02AC209C" w:rsidP="1DEE4E60">
      <w:pPr>
        <w:rPr>
          <w:rFonts w:cs="Arial"/>
        </w:rPr>
      </w:pPr>
      <w:proofErr w:type="spellStart"/>
      <w:r w:rsidRPr="003816DE">
        <w:rPr>
          <w:rFonts w:cs="Arial"/>
        </w:rPr>
        <w:t>Surname_Initial_</w:t>
      </w:r>
      <w:r w:rsidR="007A509F" w:rsidRPr="003816DE">
        <w:rPr>
          <w:rFonts w:cs="Arial"/>
        </w:rPr>
        <w:t>student</w:t>
      </w:r>
      <w:proofErr w:type="spellEnd"/>
      <w:r w:rsidRPr="003816DE">
        <w:rPr>
          <w:rFonts w:cs="Arial"/>
        </w:rPr>
        <w:t xml:space="preserve"> number_Workbook1</w:t>
      </w:r>
      <w:r w:rsidR="0046123C">
        <w:rPr>
          <w:rFonts w:cs="Arial"/>
        </w:rPr>
        <w:t>_Task3</w:t>
      </w:r>
    </w:p>
    <w:p w14:paraId="46CCBC36" w14:textId="46A1C247" w:rsidR="02AC209C" w:rsidRPr="003816DE" w:rsidRDefault="007A509F" w:rsidP="1DEE4E60">
      <w:r w:rsidRPr="003816DE">
        <w:rPr>
          <w:rFonts w:cs="Arial"/>
        </w:rPr>
        <w:t>For exam</w:t>
      </w:r>
      <w:r w:rsidR="009A4F50" w:rsidRPr="003816DE">
        <w:rPr>
          <w:rFonts w:cs="Arial"/>
        </w:rPr>
        <w:t>ple</w:t>
      </w:r>
      <w:r w:rsidR="009069B6">
        <w:rPr>
          <w:rFonts w:cs="Arial"/>
        </w:rPr>
        <w:t>:</w:t>
      </w:r>
      <w:r w:rsidR="02AC209C" w:rsidRPr="003816DE">
        <w:rPr>
          <w:rFonts w:cs="Arial"/>
        </w:rPr>
        <w:t xml:space="preserve"> Smith_J_123456789_Workbook1</w:t>
      </w:r>
      <w:r w:rsidR="0046123C">
        <w:rPr>
          <w:rFonts w:cs="Arial"/>
        </w:rPr>
        <w:t>_Task3</w:t>
      </w:r>
      <w:r w:rsidR="02AC209C" w:rsidRPr="003816DE">
        <w:rPr>
          <w:rFonts w:cs="Arial"/>
        </w:rPr>
        <w:t>.pdf</w:t>
      </w:r>
    </w:p>
    <w:p w14:paraId="375D378A" w14:textId="77777777" w:rsidR="004D02D5" w:rsidRPr="003816DE" w:rsidRDefault="004D02D5" w:rsidP="003D23A7">
      <w:pPr>
        <w:pStyle w:val="Heading2"/>
        <w:rPr>
          <w:rFonts w:eastAsia="Arial"/>
          <w:color w:val="auto"/>
        </w:rPr>
      </w:pPr>
      <w:bookmarkStart w:id="4" w:name="_Toc107405748"/>
      <w:r w:rsidRPr="003816DE">
        <w:rPr>
          <w:rFonts w:eastAsia="Arial"/>
          <w:color w:val="auto"/>
        </w:rPr>
        <w:t>Evidence</w:t>
      </w:r>
      <w:bookmarkEnd w:id="4"/>
    </w:p>
    <w:p w14:paraId="0E286D65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>Print screens of websites should be captioned with the following information:</w:t>
      </w:r>
    </w:p>
    <w:p w14:paraId="3FF98160" w14:textId="77777777" w:rsidR="004D02D5" w:rsidRPr="003816DE" w:rsidRDefault="009014D0" w:rsidP="004D02D5">
      <w:pPr>
        <w:pStyle w:val="NCFE-Bullet-Short"/>
      </w:pPr>
      <w:r w:rsidRPr="003816DE">
        <w:t>a</w:t>
      </w:r>
      <w:r w:rsidR="004D02D5" w:rsidRPr="003816DE">
        <w:t>rticle title</w:t>
      </w:r>
    </w:p>
    <w:p w14:paraId="61E516DD" w14:textId="77777777" w:rsidR="004D02D5" w:rsidRPr="003816DE" w:rsidRDefault="009014D0" w:rsidP="004D02D5">
      <w:pPr>
        <w:pStyle w:val="NCFE-Bullet-Short"/>
      </w:pPr>
      <w:r w:rsidRPr="003816DE">
        <w:t>w</w:t>
      </w:r>
      <w:r w:rsidR="004D02D5" w:rsidRPr="003816DE">
        <w:t>ebsite address</w:t>
      </w:r>
    </w:p>
    <w:p w14:paraId="2CAB1811" w14:textId="77777777" w:rsidR="004D02D5" w:rsidRPr="003816DE" w:rsidRDefault="009014D0" w:rsidP="004D02D5">
      <w:pPr>
        <w:pStyle w:val="NCFE-Bullet-Short"/>
      </w:pPr>
      <w:r w:rsidRPr="003816DE">
        <w:t>d</w:t>
      </w:r>
      <w:r w:rsidR="004D02D5" w:rsidRPr="003816DE">
        <w:t>ate accessed</w:t>
      </w:r>
    </w:p>
    <w:p w14:paraId="3AC720B6" w14:textId="77777777" w:rsidR="004D02D5" w:rsidRPr="003816DE" w:rsidRDefault="009014D0" w:rsidP="004D02D5">
      <w:pPr>
        <w:pStyle w:val="NCFE-Bullet-Short"/>
      </w:pPr>
      <w:r w:rsidRPr="003816DE">
        <w:t>p</w:t>
      </w:r>
      <w:r w:rsidR="004D02D5" w:rsidRPr="003816DE">
        <w:t>ublisher</w:t>
      </w:r>
    </w:p>
    <w:p w14:paraId="043ECC79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>All print screens should be numbered and linked to the task.</w:t>
      </w:r>
    </w:p>
    <w:p w14:paraId="7836F613" w14:textId="07F1838B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For </w:t>
      </w:r>
      <w:proofErr w:type="gramStart"/>
      <w:r w:rsidRPr="003816DE">
        <w:rPr>
          <w:rFonts w:cs="Arial"/>
        </w:rPr>
        <w:t>example</w:t>
      </w:r>
      <w:proofErr w:type="gramEnd"/>
      <w:r w:rsidRPr="003816DE">
        <w:rPr>
          <w:rFonts w:cs="Arial"/>
        </w:rPr>
        <w:t xml:space="preserve"> </w:t>
      </w:r>
      <w:r w:rsidR="00712984" w:rsidRPr="003816DE">
        <w:rPr>
          <w:rFonts w:cs="Arial"/>
        </w:rPr>
        <w:t>t</w:t>
      </w:r>
      <w:r w:rsidRPr="003816DE">
        <w:rPr>
          <w:rFonts w:cs="Arial"/>
        </w:rPr>
        <w:t xml:space="preserve">ask 1, </w:t>
      </w:r>
      <w:r w:rsidR="00712984" w:rsidRPr="003816DE">
        <w:rPr>
          <w:rFonts w:cs="Arial"/>
        </w:rPr>
        <w:t>e</w:t>
      </w:r>
      <w:r w:rsidRPr="003816DE">
        <w:rPr>
          <w:rFonts w:cs="Arial"/>
        </w:rPr>
        <w:t>vidence 2 would be shortened to 1.2</w:t>
      </w:r>
      <w:r w:rsidR="009069B6">
        <w:rPr>
          <w:rFonts w:cs="Arial"/>
        </w:rPr>
        <w:t>.</w:t>
      </w:r>
    </w:p>
    <w:p w14:paraId="6F8B38FA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Ensure each print screen </w:t>
      </w:r>
      <w:r w:rsidR="53DA8700" w:rsidRPr="003816DE">
        <w:rPr>
          <w:rFonts w:cs="Arial"/>
        </w:rPr>
        <w:t>i</w:t>
      </w:r>
      <w:r w:rsidRPr="003816DE">
        <w:rPr>
          <w:rFonts w:cs="Arial"/>
        </w:rPr>
        <w:t>s labelled with a brief description of what is being shown.</w:t>
      </w:r>
    </w:p>
    <w:p w14:paraId="3376FCBC" w14:textId="77777777" w:rsidR="004D02D5" w:rsidRPr="003816DE" w:rsidRDefault="004D02D5" w:rsidP="003D23A7">
      <w:pPr>
        <w:pStyle w:val="Heading1"/>
        <w:rPr>
          <w:rFonts w:eastAsia="Arial"/>
        </w:rPr>
      </w:pPr>
      <w:bookmarkStart w:id="5" w:name="_Toc107405749"/>
      <w:bookmarkStart w:id="6" w:name="_Toc46843187"/>
      <w:r w:rsidRPr="003816DE">
        <w:rPr>
          <w:rFonts w:eastAsia="Arial"/>
        </w:rPr>
        <w:lastRenderedPageBreak/>
        <w:t xml:space="preserve">Task 3: </w:t>
      </w:r>
      <w:r w:rsidR="00D84F76" w:rsidRPr="003816DE">
        <w:rPr>
          <w:rFonts w:eastAsia="Arial"/>
        </w:rPr>
        <w:t>d</w:t>
      </w:r>
      <w:r w:rsidRPr="003816DE">
        <w:rPr>
          <w:rFonts w:eastAsia="Arial"/>
        </w:rPr>
        <w:t xml:space="preserve">esign - </w:t>
      </w:r>
      <w:r w:rsidR="00BA4A7D" w:rsidRPr="003816DE">
        <w:rPr>
          <w:rFonts w:eastAsia="Arial"/>
        </w:rPr>
        <w:t>c</w:t>
      </w:r>
      <w:r w:rsidRPr="003816DE">
        <w:rPr>
          <w:rFonts w:eastAsia="Arial"/>
        </w:rPr>
        <w:t>ommunication equipment</w:t>
      </w:r>
      <w:bookmarkEnd w:id="5"/>
    </w:p>
    <w:p w14:paraId="76CA828C" w14:textId="77777777" w:rsidR="004D02D5" w:rsidRPr="003816DE" w:rsidRDefault="004D02D5" w:rsidP="003D23A7">
      <w:pPr>
        <w:pStyle w:val="Heading4"/>
        <w:rPr>
          <w:rFonts w:eastAsia="Arial"/>
          <w:color w:val="auto"/>
        </w:rPr>
      </w:pPr>
      <w:r w:rsidRPr="003816DE">
        <w:rPr>
          <w:color w:val="auto"/>
        </w:rPr>
        <w:t xml:space="preserve">Annotated </w:t>
      </w:r>
      <w:r w:rsidR="170DB8EA" w:rsidRPr="003816DE">
        <w:rPr>
          <w:color w:val="auto"/>
        </w:rPr>
        <w:t>floor plan</w:t>
      </w:r>
      <w:r w:rsidR="00690C26" w:rsidRPr="003816DE">
        <w:rPr>
          <w:color w:val="auto"/>
        </w:rPr>
        <w:t>(s)</w:t>
      </w:r>
    </w:p>
    <w:p w14:paraId="51FF3549" w14:textId="77777777" w:rsidR="44AF11F3" w:rsidRPr="003816DE" w:rsidRDefault="32EA3E24" w:rsidP="1C3DF8C0">
      <w:pPr>
        <w:pStyle w:val="Heading4"/>
        <w:rPr>
          <w:rFonts w:eastAsia="Arial"/>
          <w:color w:val="auto"/>
        </w:rPr>
      </w:pPr>
      <w:r w:rsidRPr="003816DE">
        <w:rPr>
          <w:color w:val="auto"/>
        </w:rPr>
        <w:t>Technical documentation</w:t>
      </w:r>
    </w:p>
    <w:p w14:paraId="46AC183F" w14:textId="77777777" w:rsidR="540832AF" w:rsidRPr="003816DE" w:rsidRDefault="540832AF" w:rsidP="7CCD251E">
      <w:pPr>
        <w:pStyle w:val="Heading4"/>
        <w:rPr>
          <w:color w:val="auto"/>
        </w:rPr>
      </w:pPr>
      <w:r w:rsidRPr="003816DE">
        <w:rPr>
          <w:color w:val="auto"/>
        </w:rPr>
        <w:t>Justification for your approach</w:t>
      </w:r>
    </w:p>
    <w:p w14:paraId="532B03D9" w14:textId="77777777" w:rsidR="004D4EC9" w:rsidRPr="003816DE" w:rsidRDefault="004D4EC9" w:rsidP="004D4EC9">
      <w:pPr>
        <w:pStyle w:val="Heading4"/>
        <w:rPr>
          <w:color w:val="auto"/>
        </w:rPr>
      </w:pPr>
      <w:r w:rsidRPr="003816DE">
        <w:rPr>
          <w:color w:val="auto"/>
        </w:rPr>
        <w:t>Print screens of online sources used and written evaluation of sources</w:t>
      </w:r>
    </w:p>
    <w:p w14:paraId="343F894E" w14:textId="77777777" w:rsidR="004D02D5" w:rsidRPr="003816DE" w:rsidRDefault="004D02D5" w:rsidP="003D23A7">
      <w:pPr>
        <w:pStyle w:val="Heading1"/>
      </w:pPr>
      <w:bookmarkStart w:id="7" w:name="_Toc107405750"/>
      <w:r w:rsidRPr="003816DE">
        <w:lastRenderedPageBreak/>
        <w:t>Review and submit</w:t>
      </w:r>
      <w:bookmarkEnd w:id="7"/>
    </w:p>
    <w:p w14:paraId="04833747" w14:textId="70D99D08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You have now reached the end of the </w:t>
      </w:r>
      <w:r w:rsidR="00082D23">
        <w:rPr>
          <w:rFonts w:cs="Arial"/>
        </w:rPr>
        <w:t>task</w:t>
      </w:r>
      <w:r w:rsidRPr="003816DE">
        <w:rPr>
          <w:rFonts w:cs="Arial"/>
        </w:rPr>
        <w:t>. It is recommended that you review all the evidence required for the assignment to ensure all print screens and annotations have been provided.</w:t>
      </w:r>
    </w:p>
    <w:p w14:paraId="38EC4C46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Save this document and convert into a </w:t>
      </w:r>
      <w:r w:rsidR="00201342" w:rsidRPr="003816DE">
        <w:rPr>
          <w:rFonts w:cs="Arial"/>
        </w:rPr>
        <w:t>.pdf</w:t>
      </w:r>
      <w:r w:rsidRPr="003816DE">
        <w:rPr>
          <w:rFonts w:cs="Arial"/>
        </w:rPr>
        <w:t xml:space="preserve"> for submission using the </w:t>
      </w:r>
      <w:r w:rsidR="4104C9EA" w:rsidRPr="003816DE">
        <w:rPr>
          <w:rFonts w:cs="Arial"/>
        </w:rPr>
        <w:t xml:space="preserve">file </w:t>
      </w:r>
      <w:r w:rsidRPr="003816DE">
        <w:rPr>
          <w:rFonts w:cs="Arial"/>
        </w:rPr>
        <w:t>naming convention.</w:t>
      </w:r>
    </w:p>
    <w:bookmarkEnd w:id="6"/>
    <w:p w14:paraId="5C36FD15" w14:textId="00340F86" w:rsidR="004D02D5" w:rsidRPr="003816DE" w:rsidRDefault="2FEC38E8" w:rsidP="1DEE4E60">
      <w:pPr>
        <w:rPr>
          <w:rFonts w:cs="Arial"/>
        </w:rPr>
      </w:pPr>
      <w:proofErr w:type="spellStart"/>
      <w:r w:rsidRPr="003816DE">
        <w:rPr>
          <w:rFonts w:cs="Arial"/>
        </w:rPr>
        <w:t>Surname_Initial_</w:t>
      </w:r>
      <w:r w:rsidR="00610B89" w:rsidRPr="003816DE">
        <w:rPr>
          <w:rFonts w:cs="Arial"/>
        </w:rPr>
        <w:t>student</w:t>
      </w:r>
      <w:proofErr w:type="spellEnd"/>
      <w:r w:rsidRPr="003816DE">
        <w:rPr>
          <w:rFonts w:cs="Arial"/>
        </w:rPr>
        <w:t xml:space="preserve"> number_Workbook1</w:t>
      </w:r>
      <w:r w:rsidR="00082D23">
        <w:rPr>
          <w:rFonts w:cs="Arial"/>
        </w:rPr>
        <w:t>_Task3</w:t>
      </w:r>
    </w:p>
    <w:p w14:paraId="4497FECC" w14:textId="79DFBAFD" w:rsidR="004D02D5" w:rsidRPr="003816DE" w:rsidRDefault="00EA5059" w:rsidP="1DEE4E60">
      <w:pPr>
        <w:sectPr w:rsidR="004D02D5" w:rsidRPr="003816DE" w:rsidSect="00CC4261">
          <w:headerReference w:type="even" r:id="rId20"/>
          <w:headerReference w:type="default" r:id="rId21"/>
          <w:footerReference w:type="default" r:id="rId22"/>
          <w:headerReference w:type="first" r:id="rId23"/>
          <w:pgSz w:w="11906" w:h="16838"/>
          <w:pgMar w:top="1843" w:right="851" w:bottom="851" w:left="851" w:header="426" w:footer="567" w:gutter="0"/>
          <w:pgNumType w:start="2"/>
          <w:cols w:space="708"/>
          <w:formProt w:val="0"/>
          <w:docGrid w:linePitch="360"/>
        </w:sectPr>
      </w:pPr>
      <w:r w:rsidRPr="003816DE">
        <w:rPr>
          <w:rFonts w:cs="Arial"/>
        </w:rPr>
        <w:t>For example</w:t>
      </w:r>
      <w:r w:rsidR="003D23A7" w:rsidRPr="003816DE">
        <w:rPr>
          <w:rFonts w:cs="Arial"/>
        </w:rPr>
        <w:t>:</w:t>
      </w:r>
      <w:r w:rsidR="2FEC38E8" w:rsidRPr="003816DE">
        <w:rPr>
          <w:rFonts w:cs="Arial"/>
        </w:rPr>
        <w:t xml:space="preserve"> Smith_J_123456789_Workbook1</w:t>
      </w:r>
      <w:r w:rsidR="00082D23">
        <w:rPr>
          <w:rFonts w:cs="Arial"/>
        </w:rPr>
        <w:t>_Task3</w:t>
      </w:r>
      <w:r w:rsidR="5DAA6E48" w:rsidRPr="003816DE">
        <w:rPr>
          <w:rFonts w:cs="Arial"/>
        </w:rPr>
        <w:t>.pdf</w:t>
      </w:r>
    </w:p>
    <w:p w14:paraId="2761511D" w14:textId="743FF7C7" w:rsidR="003020C6" w:rsidRDefault="00934FC8" w:rsidP="00D81124">
      <w:pPr>
        <w:pStyle w:val="Heading1"/>
        <w:spacing w:before="480"/>
        <w:rPr>
          <w:b w:val="0"/>
          <w:bCs w:val="0"/>
        </w:rPr>
      </w:pPr>
      <w:bookmarkStart w:id="8" w:name="_Toc107405751"/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67E70DDD" wp14:editId="302A51AB">
                <wp:simplePos x="0" y="0"/>
                <wp:positionH relativeFrom="margin">
                  <wp:posOffset>819150</wp:posOffset>
                </wp:positionH>
                <wp:positionV relativeFrom="paragraph">
                  <wp:posOffset>725170</wp:posOffset>
                </wp:positionV>
                <wp:extent cx="7402195" cy="4826000"/>
                <wp:effectExtent l="0" t="0" r="8255" b="0"/>
                <wp:wrapTopAndBottom/>
                <wp:docPr id="194780176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02195" cy="4826000"/>
                          <a:chOff x="0" y="0"/>
                          <a:chExt cx="7340600" cy="5412105"/>
                        </a:xfrm>
                      </wpg:grpSpPr>
                      <pic:pic xmlns:pic="http://schemas.openxmlformats.org/drawingml/2006/picture">
                        <pic:nvPicPr>
                          <pic:cNvPr id="1" name="Picture 1" descr="Diagram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0600" cy="54121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Rectangle 2"/>
                        <wps:cNvSpPr/>
                        <wps:spPr>
                          <a:xfrm>
                            <a:off x="4416425" y="2792671"/>
                            <a:ext cx="1397001" cy="6314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0560919C" w14:textId="77777777" w:rsidR="00945DAC" w:rsidRDefault="009156B4" w:rsidP="003612B1">
                              <w:pPr>
                                <w:rPr>
                                  <w:rFonts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(Seats 10 currently, room for 20)</w:t>
                              </w:r>
                            </w:p>
                          </w:txbxContent>
                        </wps:txbx>
                        <wps:bodyPr anchor="t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E70DDD" id="Group 4" o:spid="_x0000_s1028" style="position:absolute;margin-left:64.5pt;margin-top:57.1pt;width:582.85pt;height:380pt;z-index:251666432;mso-position-horizontal-relative:margin;mso-width-relative:margin;mso-height-relative:margin" coordsize="73406,541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9" type="#_x0000_t75" alt="Diagram&#10;&#10;Description automatically generated" style="position:absolute;width:73406;height:541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">
                  <v:imagedata r:id="rId25" o:title="Diagram&#10;&#10;Description automatically generated"/>
                </v:shape>
                <v:rect id="Rectangle 2" o:spid="_x0000_s1030" style="position:absolute;left:44164;top:27926;width:13970;height:6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" fillcolor="white [3201]" strokecolor="white [3212]">
                  <v:textbox>
                    <w:txbxContent>
                      <w:p w14:paraId="0560919C" w14:textId="77777777" w:rsidR="00945DAC" w:rsidRDefault="009156B4" w:rsidP="003612B1">
                        <w:pPr>
                          <w:rPr>
                            <w:rFonts w:cs="Arial"/>
                            <w:color w:val="000000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(Seats 10 currently, room for 20)</w:t>
                        </w:r>
                      </w:p>
                    </w:txbxContent>
                  </v:textbox>
                </v:rect>
                <w10:wrap type="topAndBottom" anchorx="margin"/>
              </v:group>
            </w:pict>
          </mc:Fallback>
        </mc:AlternateContent>
      </w:r>
      <w:r w:rsidR="004D02D5" w:rsidRPr="003816DE">
        <w:t>Floor plan:</w:t>
      </w:r>
      <w:r w:rsidR="00AF0E2B">
        <w:t xml:space="preserve"> KJ eLearning</w:t>
      </w:r>
      <w:r w:rsidR="003D22A3">
        <w:t xml:space="preserve"> </w:t>
      </w:r>
      <w:r w:rsidR="003D22A3" w:rsidRPr="003D22A3">
        <w:rPr>
          <w:b w:val="0"/>
          <w:bCs w:val="0"/>
        </w:rPr>
        <w:t>- t</w:t>
      </w:r>
      <w:r w:rsidR="004D02D5" w:rsidRPr="003D22A3">
        <w:rPr>
          <w:b w:val="0"/>
          <w:bCs w:val="0"/>
        </w:rPr>
        <w:t>o be copied as required</w:t>
      </w:r>
      <w:bookmarkEnd w:id="8"/>
    </w:p>
    <w:p w14:paraId="59A718BF" w14:textId="537CC28A" w:rsidR="00EB76DD" w:rsidRDefault="00EB76DD" w:rsidP="00EB76DD"/>
    <w:p w14:paraId="5F8B54F2" w14:textId="7F469FCD" w:rsidR="00EB76DD" w:rsidRDefault="00EB76DD" w:rsidP="00EB76DD"/>
    <w:p w14:paraId="0B73AEE1" w14:textId="77777777" w:rsidR="008978CA" w:rsidRDefault="008978CA" w:rsidP="00D81124">
      <w:pPr>
        <w:pStyle w:val="Heading1"/>
        <w:spacing w:before="480"/>
        <w:sectPr w:rsidR="008978CA" w:rsidSect="008978CA">
          <w:headerReference w:type="even" r:id="rId26"/>
          <w:headerReference w:type="default" r:id="rId27"/>
          <w:headerReference w:type="first" r:id="rId28"/>
          <w:pgSz w:w="16838" w:h="11906" w:orient="landscape"/>
          <w:pgMar w:top="851" w:right="1531" w:bottom="851" w:left="851" w:header="425" w:footer="567" w:gutter="0"/>
          <w:cols w:space="708"/>
          <w:formProt w:val="0"/>
          <w:docGrid w:linePitch="360"/>
        </w:sectPr>
      </w:pPr>
      <w:bookmarkStart w:id="9" w:name="_Toc89766839"/>
      <w:bookmarkStart w:id="10" w:name="_Toc92978556"/>
      <w:bookmarkStart w:id="11" w:name="_Toc93929783"/>
      <w:bookmarkStart w:id="12" w:name="_Toc93930204"/>
      <w:bookmarkStart w:id="13" w:name="_Toc107405752"/>
    </w:p>
    <w:p w14:paraId="06632FD8" w14:textId="77777777" w:rsidR="00EB76DD" w:rsidRPr="00C810E6" w:rsidRDefault="00EB76DD" w:rsidP="00D81124">
      <w:pPr>
        <w:pStyle w:val="Heading1"/>
        <w:spacing w:before="480"/>
      </w:pPr>
      <w:r w:rsidRPr="00C810E6">
        <w:lastRenderedPageBreak/>
        <w:t>Document information</w:t>
      </w:r>
      <w:bookmarkEnd w:id="9"/>
      <w:bookmarkEnd w:id="10"/>
      <w:bookmarkEnd w:id="11"/>
      <w:bookmarkEnd w:id="12"/>
      <w:bookmarkEnd w:id="13"/>
    </w:p>
    <w:p w14:paraId="262F169A" w14:textId="77777777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>All the material in this publication is © NCFE.</w:t>
      </w:r>
    </w:p>
    <w:p w14:paraId="6F731F24" w14:textId="70BFF324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 xml:space="preserve">‘T-LEVELS’ is a registered </w:t>
      </w:r>
      <w:proofErr w:type="gramStart"/>
      <w:r w:rsidR="007C6D96" w:rsidRPr="00C810E6">
        <w:rPr>
          <w:rFonts w:eastAsia="Calibri" w:cs="Arial"/>
        </w:rPr>
        <w:t>trade</w:t>
      </w:r>
      <w:r w:rsidR="00CB48A0">
        <w:rPr>
          <w:rFonts w:eastAsia="Calibri" w:cs="Arial"/>
        </w:rPr>
        <w:t xml:space="preserve"> </w:t>
      </w:r>
      <w:r w:rsidR="007C6D96" w:rsidRPr="00C810E6">
        <w:rPr>
          <w:rFonts w:eastAsia="Calibri" w:cs="Arial"/>
        </w:rPr>
        <w:t>mark</w:t>
      </w:r>
      <w:proofErr w:type="gramEnd"/>
      <w:r w:rsidRPr="00C810E6">
        <w:rPr>
          <w:rFonts w:eastAsia="Calibri" w:cs="Arial"/>
        </w:rPr>
        <w:t xml:space="preserve"> of the Department for Education.</w:t>
      </w:r>
    </w:p>
    <w:p w14:paraId="2E7E90C1" w14:textId="0EDF9608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 xml:space="preserve">‘T Level’ is a registered </w:t>
      </w:r>
      <w:proofErr w:type="gramStart"/>
      <w:r w:rsidR="007C6D96" w:rsidRPr="00C810E6">
        <w:rPr>
          <w:rFonts w:eastAsia="Calibri" w:cs="Arial"/>
        </w:rPr>
        <w:t>trade</w:t>
      </w:r>
      <w:r w:rsidR="00CB48A0">
        <w:rPr>
          <w:rFonts w:eastAsia="Calibri" w:cs="Arial"/>
        </w:rPr>
        <w:t xml:space="preserve"> </w:t>
      </w:r>
      <w:r w:rsidR="007C6D96" w:rsidRPr="00C810E6">
        <w:rPr>
          <w:rFonts w:eastAsia="Calibri" w:cs="Arial"/>
        </w:rPr>
        <w:t>mark</w:t>
      </w:r>
      <w:proofErr w:type="gramEnd"/>
      <w:r w:rsidRPr="00C810E6">
        <w:rPr>
          <w:rFonts w:eastAsia="Calibri" w:cs="Arial"/>
        </w:rPr>
        <w:t xml:space="preserve"> of the Institute for Apprenticeships and Technical Education.</w:t>
      </w:r>
    </w:p>
    <w:p w14:paraId="48840C83" w14:textId="328B5E64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 xml:space="preserve">‘Institute for Apprenticeships &amp; Technical Education’ and logo are registered </w:t>
      </w:r>
      <w:proofErr w:type="spellStart"/>
      <w:proofErr w:type="gramStart"/>
      <w:r w:rsidR="007C6D96" w:rsidRPr="00C810E6">
        <w:rPr>
          <w:rFonts w:eastAsia="Calibri" w:cs="Arial"/>
        </w:rPr>
        <w:t>trade</w:t>
      </w:r>
      <w:r w:rsidR="00CB48A0">
        <w:rPr>
          <w:rFonts w:eastAsia="Calibri" w:cs="Arial"/>
        </w:rPr>
        <w:t xml:space="preserve"> </w:t>
      </w:r>
      <w:r w:rsidR="007C6D96" w:rsidRPr="00C810E6">
        <w:rPr>
          <w:rFonts w:eastAsia="Calibri" w:cs="Arial"/>
        </w:rPr>
        <w:t>marks</w:t>
      </w:r>
      <w:proofErr w:type="spellEnd"/>
      <w:proofErr w:type="gramEnd"/>
      <w:r w:rsidRPr="00C810E6">
        <w:rPr>
          <w:rFonts w:eastAsia="Calibri" w:cs="Arial"/>
        </w:rPr>
        <w:t xml:space="preserve"> of the Institute for Apprenticeships and Technical Education.</w:t>
      </w:r>
    </w:p>
    <w:p w14:paraId="0CE0D39C" w14:textId="01509513" w:rsidR="00EB76DD" w:rsidRPr="00C810E6" w:rsidRDefault="00EB76DD" w:rsidP="00EB76DD">
      <w:pPr>
        <w:tabs>
          <w:tab w:val="left" w:pos="7920"/>
        </w:tabs>
        <w:rPr>
          <w:rFonts w:eastAsia="Calibri" w:cs="Arial"/>
          <w:b/>
          <w:bCs/>
        </w:rPr>
      </w:pPr>
      <w:r w:rsidRPr="00C810E6">
        <w:rPr>
          <w:rFonts w:eastAsia="Calibri" w:cs="Arial"/>
        </w:rPr>
        <w:t>Owner: Head of Assessment Design</w:t>
      </w:r>
      <w:r w:rsidR="008978CA">
        <w:rPr>
          <w:rFonts w:eastAsia="Calibri" w:cs="Arial"/>
        </w:rPr>
        <w:t>.</w:t>
      </w:r>
    </w:p>
    <w:sectPr w:rsidR="00EB76DD" w:rsidRPr="00C810E6" w:rsidSect="008978CA">
      <w:pgSz w:w="11906" w:h="16838"/>
      <w:pgMar w:top="1531" w:right="851" w:bottom="851" w:left="851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0C3A8" w14:textId="77777777" w:rsidR="008A1A12" w:rsidRDefault="008A1A12" w:rsidP="003020C6">
      <w:r>
        <w:separator/>
      </w:r>
    </w:p>
  </w:endnote>
  <w:endnote w:type="continuationSeparator" w:id="0">
    <w:p w14:paraId="78ED5D46" w14:textId="77777777" w:rsidR="008A1A12" w:rsidRDefault="008A1A12" w:rsidP="003020C6">
      <w:r>
        <w:continuationSeparator/>
      </w:r>
    </w:p>
  </w:endnote>
  <w:endnote w:type="continuationNotice" w:id="1">
    <w:p w14:paraId="024B264A" w14:textId="77777777" w:rsidR="008A1A12" w:rsidRDefault="008A1A1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7CC16" w14:textId="77777777" w:rsidR="00945DAC" w:rsidRDefault="00945D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49EF5" w14:textId="77777777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513DCA">
      <w:fldChar w:fldCharType="begin"/>
    </w:r>
    <w:r w:rsidR="00ED477E">
      <w:instrText xml:space="preserve"> STYLEREF  NCFE-document-version-number  \* MERGEFORMAT </w:instrText>
    </w:r>
    <w:r w:rsidR="00513DCA">
      <w:fldChar w:fldCharType="separate"/>
    </w:r>
    <w:r w:rsidR="009D2D1D">
      <w:rPr>
        <w:b/>
        <w:bCs/>
        <w:noProof/>
        <w:lang w:val="en-US"/>
      </w:rPr>
      <w:t>Error! No text of specified style in document.</w:t>
    </w:r>
    <w:r w:rsidR="00513DCA">
      <w:fldChar w:fldCharType="end"/>
    </w:r>
    <w:r w:rsidR="003932BC" w:rsidRPr="00F82BE8">
      <w:rPr>
        <w:rFonts w:cs="Arial"/>
        <w:szCs w:val="16"/>
      </w:rPr>
      <w:t xml:space="preserve">  </w:t>
    </w:r>
    <w:r w:rsidR="00513DCA" w:rsidRPr="009D2D1D">
      <w:fldChar w:fldCharType="begin"/>
    </w:r>
    <w:r w:rsidR="00ED477E" w:rsidRPr="009D2D1D">
      <w:instrText xml:space="preserve"> STYLEREF  NCFE-document-version-number-date  \* MERGEFORMAT </w:instrText>
    </w:r>
    <w:r w:rsidR="00513DCA" w:rsidRPr="009D2D1D">
      <w:fldChar w:fldCharType="separate"/>
    </w:r>
    <w:r w:rsidR="009D2D1D" w:rsidRPr="009D2D1D">
      <w:rPr>
        <w:b/>
        <w:bCs/>
        <w:noProof/>
        <w:lang w:val="en-US"/>
      </w:rPr>
      <w:t>Error! No text of specified style in document.</w:t>
    </w:r>
    <w:r w:rsidR="00513DCA" w:rsidRPr="009D2D1D">
      <w:fldChar w:fldCharType="end"/>
    </w:r>
    <w:r w:rsidR="00CC4D23">
      <w:ptab w:relativeTo="margin" w:alignment="right" w:leader="none"/>
    </w:r>
    <w:r w:rsidR="00513DCA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513DCA">
      <w:rPr>
        <w:rFonts w:cs="Arial"/>
        <w:szCs w:val="16"/>
      </w:rPr>
      <w:fldChar w:fldCharType="separate"/>
    </w:r>
    <w:r w:rsidR="009D2D1D" w:rsidRPr="009D2D1D">
      <w:rPr>
        <w:rFonts w:cs="Arial"/>
        <w:noProof/>
        <w:sz w:val="20"/>
        <w:szCs w:val="16"/>
      </w:rPr>
      <w:t>2</w:t>
    </w:r>
    <w:r w:rsidR="00513DCA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fldSimple w:instr="NUMPAGES   \* MERGEFORMAT">
      <w:r w:rsidR="009D2D1D" w:rsidRPr="009D2D1D">
        <w:rPr>
          <w:rFonts w:cs="Arial"/>
          <w:noProof/>
          <w:szCs w:val="16"/>
        </w:rPr>
        <w:t>11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227EA" w14:textId="77777777" w:rsidR="00945DAC" w:rsidRDefault="00945D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CC613" w14:textId="557211D5" w:rsidR="003816DE" w:rsidRPr="00D45516" w:rsidRDefault="003816DE" w:rsidP="00D202EF">
    <w:pPr>
      <w:tabs>
        <w:tab w:val="right" w:pos="10206"/>
      </w:tabs>
      <w:spacing w:line="240" w:lineRule="auto"/>
      <w:rPr>
        <w:sz w:val="16"/>
        <w:szCs w:val="16"/>
      </w:rPr>
    </w:pPr>
    <w:r w:rsidRPr="00D45516">
      <w:rPr>
        <w:sz w:val="16"/>
        <w:szCs w:val="16"/>
      </w:rPr>
      <w:t>Version:</w:t>
    </w:r>
    <w:r w:rsidR="00AF0E2B">
      <w:rPr>
        <w:sz w:val="16"/>
        <w:szCs w:val="16"/>
      </w:rPr>
      <w:t xml:space="preserve"> 1.0</w:t>
    </w:r>
    <w:r>
      <w:rPr>
        <w:sz w:val="16"/>
        <w:szCs w:val="16"/>
      </w:rPr>
      <w:ptab w:relativeTo="margin" w:alignment="right" w:leader="none"/>
    </w:r>
    <w:r w:rsidR="00513DCA" w:rsidRPr="00D45516">
      <w:rPr>
        <w:sz w:val="16"/>
        <w:szCs w:val="16"/>
      </w:rPr>
      <w:fldChar w:fldCharType="begin"/>
    </w:r>
    <w:r w:rsidRPr="00D45516">
      <w:rPr>
        <w:sz w:val="16"/>
        <w:szCs w:val="16"/>
      </w:rPr>
      <w:instrText xml:space="preserve"> PAGE   \* MERGEFORMAT </w:instrText>
    </w:r>
    <w:r w:rsidR="00513DCA" w:rsidRPr="00D45516">
      <w:rPr>
        <w:sz w:val="16"/>
        <w:szCs w:val="16"/>
      </w:rPr>
      <w:fldChar w:fldCharType="separate"/>
    </w:r>
    <w:r w:rsidR="005B018F">
      <w:rPr>
        <w:noProof/>
        <w:sz w:val="16"/>
        <w:szCs w:val="16"/>
      </w:rPr>
      <w:t>4</w:t>
    </w:r>
    <w:r w:rsidR="00513DCA" w:rsidRPr="00D45516">
      <w:rPr>
        <w:sz w:val="16"/>
        <w:szCs w:val="16"/>
      </w:rPr>
      <w:fldChar w:fldCharType="end"/>
    </w:r>
    <w:r w:rsidRPr="00D45516">
      <w:rPr>
        <w:sz w:val="16"/>
        <w:szCs w:val="16"/>
      </w:rPr>
      <w:t xml:space="preserve"> of </w:t>
    </w:r>
    <w:fldSimple w:instr="NUMPAGES   \* MERGEFORMAT">
      <w:r w:rsidR="005B018F" w:rsidRPr="005B018F">
        <w:rPr>
          <w:noProof/>
          <w:sz w:val="16"/>
          <w:szCs w:val="16"/>
        </w:rPr>
        <w:t>10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B250B" w14:textId="77777777" w:rsidR="008A1A12" w:rsidRDefault="008A1A12" w:rsidP="003020C6">
      <w:r>
        <w:separator/>
      </w:r>
    </w:p>
  </w:footnote>
  <w:footnote w:type="continuationSeparator" w:id="0">
    <w:p w14:paraId="1E21868A" w14:textId="77777777" w:rsidR="008A1A12" w:rsidRDefault="008A1A12" w:rsidP="003020C6">
      <w:r>
        <w:continuationSeparator/>
      </w:r>
    </w:p>
  </w:footnote>
  <w:footnote w:type="continuationNotice" w:id="1">
    <w:p w14:paraId="5103D624" w14:textId="77777777" w:rsidR="008A1A12" w:rsidRDefault="008A1A1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4B383" w14:textId="0CF65400" w:rsidR="00945DAC" w:rsidRDefault="00945DAC">
    <w:pPr>
      <w:pStyle w:val="Header"/>
    </w:pPr>
    <w:r>
      <w:pict w14:anchorId="680E704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271001" o:spid="_x0000_s1026" type="#_x0000_t136" style="position:absolute;margin-left:0;margin-top:0;width:599.45pt;height:11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81C98" w14:textId="27CECB6E" w:rsidR="003816DE" w:rsidRPr="00560496" w:rsidRDefault="00945DAC" w:rsidP="003816DE">
    <w:pPr>
      <w:spacing w:before="360" w:after="0" w:line="240" w:lineRule="auto"/>
      <w:rPr>
        <w:sz w:val="16"/>
        <w:szCs w:val="16"/>
      </w:rPr>
    </w:pPr>
    <w:r>
      <w:rPr>
        <w:noProof/>
      </w:rPr>
      <w:pict w14:anchorId="2679C0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271002" o:spid="_x0000_s1027" type="#_x0000_t136" style="position:absolute;margin-left:0;margin-top:0;width:599.45pt;height:11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 Title"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T Level Technical Qualification in Digital Support Services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(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Qualification Number"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603/6901/2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), 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Type Short"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OSA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br/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Specialism Main Cover Heading"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Digital Infrastructure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, 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Ordinal"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Assignment 1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</w:t>
    </w:r>
    <w:r w:rsidR="003816DE" w:rsidRPr="00560496">
      <w:rPr>
        <w:rFonts w:cs="Arial"/>
        <w:sz w:val="16"/>
        <w:szCs w:val="16"/>
      </w:rPr>
      <w:br/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Document Type"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Workbook</w:t>
    </w:r>
    <w:r w:rsidR="00513DCA" w:rsidRPr="00560496">
      <w:rPr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172F1" w14:textId="5E20FA11" w:rsidR="00945DAC" w:rsidRDefault="00945DAC">
    <w:pPr>
      <w:pStyle w:val="Header"/>
    </w:pPr>
    <w:r>
      <w:pict w14:anchorId="76094EC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271000" o:spid="_x0000_s1025" type="#_x0000_t136" style="position:absolute;margin-left:0;margin-top:0;width:599.45pt;height:11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586D3" w14:textId="696B87D6" w:rsidR="00DC0302" w:rsidRDefault="00945DAC">
    <w:pPr>
      <w:pStyle w:val="Header"/>
    </w:pPr>
    <w:r>
      <w:pict w14:anchorId="7B2F87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271004" o:spid="_x0000_s1029" type="#_x0000_t136" style="position:absolute;margin-left:0;margin-top:0;width:599.45pt;height:119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03F9" w14:textId="3ADE0364" w:rsidR="003816DE" w:rsidRPr="00560496" w:rsidRDefault="00945DAC" w:rsidP="003816DE">
    <w:pPr>
      <w:spacing w:before="360" w:after="0" w:line="240" w:lineRule="auto"/>
      <w:rPr>
        <w:sz w:val="16"/>
        <w:szCs w:val="16"/>
      </w:rPr>
    </w:pPr>
    <w:r>
      <w:rPr>
        <w:noProof/>
      </w:rPr>
      <w:pict w14:anchorId="4CA040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271005" o:spid="_x0000_s1030" type="#_x0000_t136" style="position:absolute;margin-left:0;margin-top:0;width:599.45pt;height:119.8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 Title"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T Level Technical Qualification in Digital Support Services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(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Qualification Number"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603/6901/2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), 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Type Short"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OSA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br/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Specialism Main Cover Heading"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Digital Infrastructure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, 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Ordinal"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Assignment 1</w:t>
    </w:r>
    <w:r w:rsidR="00513DCA" w:rsidRPr="00560496">
      <w:rPr>
        <w:sz w:val="16"/>
        <w:szCs w:val="16"/>
      </w:rPr>
      <w:fldChar w:fldCharType="end"/>
    </w:r>
    <w:r w:rsidR="00CF0612">
      <w:rPr>
        <w:sz w:val="16"/>
        <w:szCs w:val="16"/>
      </w:rPr>
      <w:t>, Task 3</w:t>
    </w:r>
    <w:r w:rsidR="003816DE" w:rsidRPr="00560496">
      <w:rPr>
        <w:rFonts w:cs="Arial"/>
        <w:sz w:val="16"/>
        <w:szCs w:val="16"/>
      </w:rPr>
      <w:t xml:space="preserve"> </w:t>
    </w:r>
    <w:r w:rsidR="003816DE" w:rsidRPr="00560496">
      <w:rPr>
        <w:rFonts w:cs="Arial"/>
        <w:sz w:val="16"/>
        <w:szCs w:val="16"/>
      </w:rPr>
      <w:br/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Document Type"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Workbook</w:t>
    </w:r>
    <w:r w:rsidR="00513DCA" w:rsidRPr="00560496">
      <w:rPr>
        <w:sz w:val="16"/>
        <w:szCs w:val="16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72B6B" w14:textId="62CAB368" w:rsidR="00DC0302" w:rsidRDefault="00945DAC">
    <w:pPr>
      <w:pStyle w:val="Header"/>
    </w:pPr>
    <w:r>
      <w:pict w14:anchorId="080C815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271003" o:spid="_x0000_s1028" type="#_x0000_t136" style="position:absolute;margin-left:0;margin-top:0;width:599.45pt;height:11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CC97" w14:textId="5A522BB5" w:rsidR="00E74633" w:rsidRDefault="00945DAC">
    <w:pPr>
      <w:pStyle w:val="Header"/>
    </w:pPr>
    <w:r>
      <w:pict w14:anchorId="041FFD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271007" o:spid="_x0000_s1032" type="#_x0000_t136" style="position:absolute;margin-left:0;margin-top:0;width:599.45pt;height:119.8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68C03" w14:textId="165BEC83" w:rsidR="003816DE" w:rsidRPr="00560496" w:rsidRDefault="00945DAC" w:rsidP="003816DE">
    <w:pPr>
      <w:spacing w:before="360" w:after="0" w:line="240" w:lineRule="auto"/>
      <w:rPr>
        <w:sz w:val="16"/>
        <w:szCs w:val="16"/>
      </w:rPr>
    </w:pPr>
    <w:r>
      <w:rPr>
        <w:noProof/>
      </w:rPr>
      <w:pict w14:anchorId="2E15D3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271008" o:spid="_x0000_s1033" type="#_x0000_t136" style="position:absolute;margin-left:0;margin-top:0;width:599.45pt;height:119.85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 Title"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T Level Technical Qualification in Digital Support Services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(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Qualification Number"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603/6901/2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), 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Type Short"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OSA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br/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Specialism Main Cover Heading"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Digital Infrastructure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, 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Ordinal"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Assignment 1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</w:t>
    </w:r>
    <w:r w:rsidR="003816DE" w:rsidRPr="00560496">
      <w:rPr>
        <w:rFonts w:cs="Arial"/>
        <w:sz w:val="16"/>
        <w:szCs w:val="16"/>
      </w:rPr>
      <w:br/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Document Type"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Workbook</w:t>
    </w:r>
    <w:r w:rsidR="00513DCA" w:rsidRPr="00560496">
      <w:rPr>
        <w:sz w:val="16"/>
        <w:szCs w:val="16"/>
      </w:rP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9E1B5" w14:textId="13DE39D6" w:rsidR="00E74633" w:rsidRDefault="00945DAC">
    <w:pPr>
      <w:pStyle w:val="Header"/>
    </w:pPr>
    <w:r>
      <w:pict w14:anchorId="57C3F6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271006" o:spid="_x0000_s1031" type="#_x0000_t136" style="position:absolute;margin-left:0;margin-top:0;width:599.45pt;height:119.8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1" w15:restartNumberingAfterBreak="0">
    <w:nsid w:val="79C7286D"/>
    <w:multiLevelType w:val="multilevel"/>
    <w:tmpl w:val="2946E1EE"/>
    <w:lvl w:ilvl="0">
      <w:start w:val="1"/>
      <w:numFmt w:val="bullet"/>
      <w:pStyle w:val="NCFE-Bullet-Shor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81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7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75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72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269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666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063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460" w:hanging="397"/>
      </w:pPr>
      <w:rPr>
        <w:rFonts w:ascii="Wingdings" w:hAnsi="Wingdings" w:hint="default"/>
      </w:rPr>
    </w:lvl>
  </w:abstractNum>
  <w:num w:numId="1" w16cid:durableId="810288388">
    <w:abstractNumId w:val="1"/>
  </w:num>
  <w:num w:numId="2" w16cid:durableId="489559457">
    <w:abstractNumId w:val="0"/>
  </w:num>
  <w:num w:numId="3" w16cid:durableId="2125415351">
    <w:abstractNumId w:val="0"/>
  </w:num>
  <w:num w:numId="4" w16cid:durableId="1676109012">
    <w:abstractNumId w:val="1"/>
  </w:num>
  <w:num w:numId="5" w16cid:durableId="1723365757">
    <w:abstractNumId w:val="1"/>
  </w:num>
  <w:num w:numId="6" w16cid:durableId="1762725147">
    <w:abstractNumId w:val="0"/>
  </w:num>
  <w:num w:numId="7" w16cid:durableId="1494646000">
    <w:abstractNumId w:val="1"/>
  </w:num>
  <w:num w:numId="8" w16cid:durableId="74981570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linkStyles/>
  <w:documentProtection w:edit="forms" w:enforcement="0"/>
  <w:defaultTabStop w:val="720"/>
  <w:drawingGridHorizontalSpacing w:val="100"/>
  <w:displayHorizontalDrawingGridEvery w:val="2"/>
  <w:characterSpacingControl w:val="doNotCompress"/>
  <w:hdr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5D6"/>
    <w:rsid w:val="00010018"/>
    <w:rsid w:val="00014570"/>
    <w:rsid w:val="000153B1"/>
    <w:rsid w:val="00016E73"/>
    <w:rsid w:val="00017C01"/>
    <w:rsid w:val="000204FA"/>
    <w:rsid w:val="000255DC"/>
    <w:rsid w:val="00033C59"/>
    <w:rsid w:val="00041918"/>
    <w:rsid w:val="0004613C"/>
    <w:rsid w:val="00063DEB"/>
    <w:rsid w:val="000644F1"/>
    <w:rsid w:val="000647D1"/>
    <w:rsid w:val="00082D23"/>
    <w:rsid w:val="00086248"/>
    <w:rsid w:val="0008751B"/>
    <w:rsid w:val="000A0449"/>
    <w:rsid w:val="000A2B92"/>
    <w:rsid w:val="000A4127"/>
    <w:rsid w:val="000A5CC5"/>
    <w:rsid w:val="000B0EEB"/>
    <w:rsid w:val="000C27F4"/>
    <w:rsid w:val="000D115E"/>
    <w:rsid w:val="000D31B6"/>
    <w:rsid w:val="000E19A9"/>
    <w:rsid w:val="000E624C"/>
    <w:rsid w:val="000F4E74"/>
    <w:rsid w:val="00113E0D"/>
    <w:rsid w:val="00124019"/>
    <w:rsid w:val="00161EA7"/>
    <w:rsid w:val="00162105"/>
    <w:rsid w:val="001743E5"/>
    <w:rsid w:val="001752D5"/>
    <w:rsid w:val="00177217"/>
    <w:rsid w:val="001815EE"/>
    <w:rsid w:val="00187A5E"/>
    <w:rsid w:val="00192819"/>
    <w:rsid w:val="00194499"/>
    <w:rsid w:val="001B6603"/>
    <w:rsid w:val="001B67DF"/>
    <w:rsid w:val="001D11F7"/>
    <w:rsid w:val="001D3DA4"/>
    <w:rsid w:val="001E4BD2"/>
    <w:rsid w:val="001E69AF"/>
    <w:rsid w:val="001F2B22"/>
    <w:rsid w:val="001F7EBF"/>
    <w:rsid w:val="00201342"/>
    <w:rsid w:val="002048D7"/>
    <w:rsid w:val="00207CF4"/>
    <w:rsid w:val="00210A94"/>
    <w:rsid w:val="002153E1"/>
    <w:rsid w:val="00233F2B"/>
    <w:rsid w:val="00235F63"/>
    <w:rsid w:val="00235FE0"/>
    <w:rsid w:val="002377D6"/>
    <w:rsid w:val="002409E1"/>
    <w:rsid w:val="0024293E"/>
    <w:rsid w:val="0026113F"/>
    <w:rsid w:val="00262D1A"/>
    <w:rsid w:val="002664F6"/>
    <w:rsid w:val="002674BC"/>
    <w:rsid w:val="00270638"/>
    <w:rsid w:val="002737BD"/>
    <w:rsid w:val="002A61BB"/>
    <w:rsid w:val="002B0492"/>
    <w:rsid w:val="002B22E4"/>
    <w:rsid w:val="002B2BE0"/>
    <w:rsid w:val="002C17FD"/>
    <w:rsid w:val="002D2775"/>
    <w:rsid w:val="002D301B"/>
    <w:rsid w:val="002D7A45"/>
    <w:rsid w:val="002E0EE2"/>
    <w:rsid w:val="002E2CF8"/>
    <w:rsid w:val="002E48E8"/>
    <w:rsid w:val="003020C6"/>
    <w:rsid w:val="00303B87"/>
    <w:rsid w:val="00306CCE"/>
    <w:rsid w:val="00315D46"/>
    <w:rsid w:val="00327C47"/>
    <w:rsid w:val="00334521"/>
    <w:rsid w:val="00346097"/>
    <w:rsid w:val="00351F1F"/>
    <w:rsid w:val="0036222A"/>
    <w:rsid w:val="003750BE"/>
    <w:rsid w:val="00381691"/>
    <w:rsid w:val="003816DE"/>
    <w:rsid w:val="00385699"/>
    <w:rsid w:val="0039070F"/>
    <w:rsid w:val="00391ACC"/>
    <w:rsid w:val="003932BC"/>
    <w:rsid w:val="003A043A"/>
    <w:rsid w:val="003B3572"/>
    <w:rsid w:val="003B7512"/>
    <w:rsid w:val="003C1EB4"/>
    <w:rsid w:val="003D22A3"/>
    <w:rsid w:val="003D23A7"/>
    <w:rsid w:val="003D612B"/>
    <w:rsid w:val="003D66CE"/>
    <w:rsid w:val="003E05D8"/>
    <w:rsid w:val="003F301E"/>
    <w:rsid w:val="003F6ED6"/>
    <w:rsid w:val="003F708B"/>
    <w:rsid w:val="003F7704"/>
    <w:rsid w:val="00403D4B"/>
    <w:rsid w:val="00410569"/>
    <w:rsid w:val="0041493E"/>
    <w:rsid w:val="00414A89"/>
    <w:rsid w:val="00435A96"/>
    <w:rsid w:val="00436281"/>
    <w:rsid w:val="00447F21"/>
    <w:rsid w:val="00450269"/>
    <w:rsid w:val="00452F33"/>
    <w:rsid w:val="00456783"/>
    <w:rsid w:val="0046123C"/>
    <w:rsid w:val="00467388"/>
    <w:rsid w:val="0047321C"/>
    <w:rsid w:val="00476BCD"/>
    <w:rsid w:val="00493A65"/>
    <w:rsid w:val="00494423"/>
    <w:rsid w:val="004A3F40"/>
    <w:rsid w:val="004B65E9"/>
    <w:rsid w:val="004B7671"/>
    <w:rsid w:val="004C0C50"/>
    <w:rsid w:val="004C7E86"/>
    <w:rsid w:val="004D02D5"/>
    <w:rsid w:val="004D4EC9"/>
    <w:rsid w:val="004D6D8A"/>
    <w:rsid w:val="004E02C2"/>
    <w:rsid w:val="004E200A"/>
    <w:rsid w:val="004E61E3"/>
    <w:rsid w:val="004F294F"/>
    <w:rsid w:val="005038E1"/>
    <w:rsid w:val="00504041"/>
    <w:rsid w:val="00513599"/>
    <w:rsid w:val="00513DCA"/>
    <w:rsid w:val="0051528E"/>
    <w:rsid w:val="00520853"/>
    <w:rsid w:val="00524F0E"/>
    <w:rsid w:val="00524F58"/>
    <w:rsid w:val="00534AC4"/>
    <w:rsid w:val="00545891"/>
    <w:rsid w:val="00550DB5"/>
    <w:rsid w:val="0055240E"/>
    <w:rsid w:val="0058582B"/>
    <w:rsid w:val="00590F6B"/>
    <w:rsid w:val="005955BB"/>
    <w:rsid w:val="00596F2C"/>
    <w:rsid w:val="005A3989"/>
    <w:rsid w:val="005A685D"/>
    <w:rsid w:val="005A774E"/>
    <w:rsid w:val="005B018F"/>
    <w:rsid w:val="005B5374"/>
    <w:rsid w:val="005C377C"/>
    <w:rsid w:val="005C41BC"/>
    <w:rsid w:val="005D18FC"/>
    <w:rsid w:val="005E2E11"/>
    <w:rsid w:val="005E38DC"/>
    <w:rsid w:val="005E4D4C"/>
    <w:rsid w:val="005E6AB7"/>
    <w:rsid w:val="005F2262"/>
    <w:rsid w:val="005F35CE"/>
    <w:rsid w:val="00603715"/>
    <w:rsid w:val="00610B89"/>
    <w:rsid w:val="00611979"/>
    <w:rsid w:val="00613F24"/>
    <w:rsid w:val="00630ED1"/>
    <w:rsid w:val="00641CE1"/>
    <w:rsid w:val="0066307E"/>
    <w:rsid w:val="00663AA0"/>
    <w:rsid w:val="006707F1"/>
    <w:rsid w:val="00670D5D"/>
    <w:rsid w:val="006717C3"/>
    <w:rsid w:val="00673507"/>
    <w:rsid w:val="0068231B"/>
    <w:rsid w:val="00690C26"/>
    <w:rsid w:val="0069100F"/>
    <w:rsid w:val="0069301B"/>
    <w:rsid w:val="006B3871"/>
    <w:rsid w:val="006D4624"/>
    <w:rsid w:val="006F1655"/>
    <w:rsid w:val="006F392E"/>
    <w:rsid w:val="006F70E3"/>
    <w:rsid w:val="0070062F"/>
    <w:rsid w:val="0071171E"/>
    <w:rsid w:val="00711BE8"/>
    <w:rsid w:val="00712178"/>
    <w:rsid w:val="00712984"/>
    <w:rsid w:val="00717931"/>
    <w:rsid w:val="007350A3"/>
    <w:rsid w:val="00741F74"/>
    <w:rsid w:val="00747F51"/>
    <w:rsid w:val="00757055"/>
    <w:rsid w:val="00762D12"/>
    <w:rsid w:val="0076724B"/>
    <w:rsid w:val="00772828"/>
    <w:rsid w:val="00773A5C"/>
    <w:rsid w:val="00774C40"/>
    <w:rsid w:val="007831A6"/>
    <w:rsid w:val="007853A9"/>
    <w:rsid w:val="00785629"/>
    <w:rsid w:val="00785B96"/>
    <w:rsid w:val="00790D25"/>
    <w:rsid w:val="007A152F"/>
    <w:rsid w:val="007A267C"/>
    <w:rsid w:val="007A509F"/>
    <w:rsid w:val="007B09C2"/>
    <w:rsid w:val="007B7E28"/>
    <w:rsid w:val="007C6D96"/>
    <w:rsid w:val="00801025"/>
    <w:rsid w:val="008069BF"/>
    <w:rsid w:val="0081233E"/>
    <w:rsid w:val="00813193"/>
    <w:rsid w:val="00823735"/>
    <w:rsid w:val="008239EA"/>
    <w:rsid w:val="00824A96"/>
    <w:rsid w:val="00825074"/>
    <w:rsid w:val="00827C81"/>
    <w:rsid w:val="00835AEC"/>
    <w:rsid w:val="00847B9D"/>
    <w:rsid w:val="00864425"/>
    <w:rsid w:val="0086467D"/>
    <w:rsid w:val="00867E3A"/>
    <w:rsid w:val="00877274"/>
    <w:rsid w:val="0088246F"/>
    <w:rsid w:val="00885AF6"/>
    <w:rsid w:val="00885E6A"/>
    <w:rsid w:val="008978CA"/>
    <w:rsid w:val="008A1A12"/>
    <w:rsid w:val="008B5409"/>
    <w:rsid w:val="008C1340"/>
    <w:rsid w:val="008C2236"/>
    <w:rsid w:val="008C3B24"/>
    <w:rsid w:val="008D0556"/>
    <w:rsid w:val="008E1650"/>
    <w:rsid w:val="008E1DC5"/>
    <w:rsid w:val="008F3210"/>
    <w:rsid w:val="008F3C25"/>
    <w:rsid w:val="00900523"/>
    <w:rsid w:val="00900882"/>
    <w:rsid w:val="009014D0"/>
    <w:rsid w:val="00904DF1"/>
    <w:rsid w:val="009069B6"/>
    <w:rsid w:val="009156B4"/>
    <w:rsid w:val="00916ABD"/>
    <w:rsid w:val="009311AB"/>
    <w:rsid w:val="00934FC8"/>
    <w:rsid w:val="0093715F"/>
    <w:rsid w:val="00943930"/>
    <w:rsid w:val="00945DAC"/>
    <w:rsid w:val="009512DA"/>
    <w:rsid w:val="00951DF5"/>
    <w:rsid w:val="00971C4E"/>
    <w:rsid w:val="00975404"/>
    <w:rsid w:val="009828BD"/>
    <w:rsid w:val="009922D8"/>
    <w:rsid w:val="009A366A"/>
    <w:rsid w:val="009A4F50"/>
    <w:rsid w:val="009B15D6"/>
    <w:rsid w:val="009B1B16"/>
    <w:rsid w:val="009D2D1D"/>
    <w:rsid w:val="009D3116"/>
    <w:rsid w:val="009D7BB8"/>
    <w:rsid w:val="009E1428"/>
    <w:rsid w:val="009F1985"/>
    <w:rsid w:val="00A07413"/>
    <w:rsid w:val="00A100AB"/>
    <w:rsid w:val="00A41F89"/>
    <w:rsid w:val="00A420D9"/>
    <w:rsid w:val="00A44314"/>
    <w:rsid w:val="00A4484B"/>
    <w:rsid w:val="00A44D0C"/>
    <w:rsid w:val="00A60A74"/>
    <w:rsid w:val="00A60F9A"/>
    <w:rsid w:val="00A618D2"/>
    <w:rsid w:val="00A63022"/>
    <w:rsid w:val="00A7259F"/>
    <w:rsid w:val="00A73817"/>
    <w:rsid w:val="00A757AA"/>
    <w:rsid w:val="00A80FC9"/>
    <w:rsid w:val="00AA3F3C"/>
    <w:rsid w:val="00AA6603"/>
    <w:rsid w:val="00AA6ACA"/>
    <w:rsid w:val="00AA6D12"/>
    <w:rsid w:val="00AB7B6F"/>
    <w:rsid w:val="00AC15AA"/>
    <w:rsid w:val="00AC6239"/>
    <w:rsid w:val="00AE74FC"/>
    <w:rsid w:val="00AF0E2B"/>
    <w:rsid w:val="00AF7BAE"/>
    <w:rsid w:val="00B10D49"/>
    <w:rsid w:val="00B13A2B"/>
    <w:rsid w:val="00B25D78"/>
    <w:rsid w:val="00B347BE"/>
    <w:rsid w:val="00B4503B"/>
    <w:rsid w:val="00B52F81"/>
    <w:rsid w:val="00B53643"/>
    <w:rsid w:val="00B54EC2"/>
    <w:rsid w:val="00B56168"/>
    <w:rsid w:val="00B57747"/>
    <w:rsid w:val="00B644C2"/>
    <w:rsid w:val="00B6550E"/>
    <w:rsid w:val="00B65AF2"/>
    <w:rsid w:val="00B71677"/>
    <w:rsid w:val="00B7755B"/>
    <w:rsid w:val="00B80D5C"/>
    <w:rsid w:val="00B823A4"/>
    <w:rsid w:val="00B83013"/>
    <w:rsid w:val="00B840A5"/>
    <w:rsid w:val="00B96E23"/>
    <w:rsid w:val="00BA4A56"/>
    <w:rsid w:val="00BA4A7D"/>
    <w:rsid w:val="00BB0E95"/>
    <w:rsid w:val="00BB17E7"/>
    <w:rsid w:val="00BB18A5"/>
    <w:rsid w:val="00BB2147"/>
    <w:rsid w:val="00BB430F"/>
    <w:rsid w:val="00BB668D"/>
    <w:rsid w:val="00BD5854"/>
    <w:rsid w:val="00BE03E3"/>
    <w:rsid w:val="00BF14F6"/>
    <w:rsid w:val="00C03CE6"/>
    <w:rsid w:val="00C0428B"/>
    <w:rsid w:val="00C04B43"/>
    <w:rsid w:val="00C0627C"/>
    <w:rsid w:val="00C066BD"/>
    <w:rsid w:val="00C106D2"/>
    <w:rsid w:val="00C10F78"/>
    <w:rsid w:val="00C14C13"/>
    <w:rsid w:val="00C23123"/>
    <w:rsid w:val="00C34BFF"/>
    <w:rsid w:val="00C3630F"/>
    <w:rsid w:val="00C38E78"/>
    <w:rsid w:val="00C4742E"/>
    <w:rsid w:val="00C52E40"/>
    <w:rsid w:val="00C56D01"/>
    <w:rsid w:val="00C743D5"/>
    <w:rsid w:val="00C74DFF"/>
    <w:rsid w:val="00C81027"/>
    <w:rsid w:val="00C8720B"/>
    <w:rsid w:val="00C87B7D"/>
    <w:rsid w:val="00C91ADE"/>
    <w:rsid w:val="00CA0541"/>
    <w:rsid w:val="00CA283A"/>
    <w:rsid w:val="00CB0FD3"/>
    <w:rsid w:val="00CB48A0"/>
    <w:rsid w:val="00CB4C90"/>
    <w:rsid w:val="00CB5F21"/>
    <w:rsid w:val="00CB62F0"/>
    <w:rsid w:val="00CB67C7"/>
    <w:rsid w:val="00CB6F99"/>
    <w:rsid w:val="00CC1A19"/>
    <w:rsid w:val="00CC4261"/>
    <w:rsid w:val="00CC4D23"/>
    <w:rsid w:val="00CD2A62"/>
    <w:rsid w:val="00CD41A6"/>
    <w:rsid w:val="00CD4F75"/>
    <w:rsid w:val="00CD7643"/>
    <w:rsid w:val="00CE5114"/>
    <w:rsid w:val="00CE5664"/>
    <w:rsid w:val="00CF0612"/>
    <w:rsid w:val="00D01AFE"/>
    <w:rsid w:val="00D027F6"/>
    <w:rsid w:val="00D0373F"/>
    <w:rsid w:val="00D0778B"/>
    <w:rsid w:val="00D201E2"/>
    <w:rsid w:val="00D2258B"/>
    <w:rsid w:val="00D23E33"/>
    <w:rsid w:val="00D3083B"/>
    <w:rsid w:val="00D33343"/>
    <w:rsid w:val="00D33C55"/>
    <w:rsid w:val="00D5125C"/>
    <w:rsid w:val="00D52EC5"/>
    <w:rsid w:val="00D54C1A"/>
    <w:rsid w:val="00D54F91"/>
    <w:rsid w:val="00D57AC0"/>
    <w:rsid w:val="00D63AE4"/>
    <w:rsid w:val="00D64999"/>
    <w:rsid w:val="00D674E4"/>
    <w:rsid w:val="00D7087A"/>
    <w:rsid w:val="00D7150D"/>
    <w:rsid w:val="00D72E29"/>
    <w:rsid w:val="00D739C4"/>
    <w:rsid w:val="00D741D0"/>
    <w:rsid w:val="00D81124"/>
    <w:rsid w:val="00D82C0C"/>
    <w:rsid w:val="00D84F76"/>
    <w:rsid w:val="00D85EE7"/>
    <w:rsid w:val="00DC0302"/>
    <w:rsid w:val="00DC0AE1"/>
    <w:rsid w:val="00DC1B4D"/>
    <w:rsid w:val="00DC1B64"/>
    <w:rsid w:val="00DC21E7"/>
    <w:rsid w:val="00DD66AA"/>
    <w:rsid w:val="00DD75CA"/>
    <w:rsid w:val="00DF0A9F"/>
    <w:rsid w:val="00DF1443"/>
    <w:rsid w:val="00DF1FB7"/>
    <w:rsid w:val="00DF46BD"/>
    <w:rsid w:val="00E26FE2"/>
    <w:rsid w:val="00E313EA"/>
    <w:rsid w:val="00E404F7"/>
    <w:rsid w:val="00E454E9"/>
    <w:rsid w:val="00E47CBA"/>
    <w:rsid w:val="00E55830"/>
    <w:rsid w:val="00E62D3F"/>
    <w:rsid w:val="00E63850"/>
    <w:rsid w:val="00E65413"/>
    <w:rsid w:val="00E658C6"/>
    <w:rsid w:val="00E65B43"/>
    <w:rsid w:val="00E6646D"/>
    <w:rsid w:val="00E72DF7"/>
    <w:rsid w:val="00E74633"/>
    <w:rsid w:val="00E77253"/>
    <w:rsid w:val="00E77699"/>
    <w:rsid w:val="00E9065C"/>
    <w:rsid w:val="00EA5059"/>
    <w:rsid w:val="00EA76E8"/>
    <w:rsid w:val="00EB1CDA"/>
    <w:rsid w:val="00EB76DD"/>
    <w:rsid w:val="00EC7ECE"/>
    <w:rsid w:val="00ED2E59"/>
    <w:rsid w:val="00ED477E"/>
    <w:rsid w:val="00EE72D8"/>
    <w:rsid w:val="00F03A3A"/>
    <w:rsid w:val="00F233E6"/>
    <w:rsid w:val="00F305D0"/>
    <w:rsid w:val="00F30DD0"/>
    <w:rsid w:val="00F34488"/>
    <w:rsid w:val="00F36F4D"/>
    <w:rsid w:val="00F44238"/>
    <w:rsid w:val="00F4772C"/>
    <w:rsid w:val="00F50D4B"/>
    <w:rsid w:val="00F5790F"/>
    <w:rsid w:val="00F623D4"/>
    <w:rsid w:val="00F71833"/>
    <w:rsid w:val="00F82BE8"/>
    <w:rsid w:val="00F840F5"/>
    <w:rsid w:val="00F91B4F"/>
    <w:rsid w:val="00F938FB"/>
    <w:rsid w:val="00F97E81"/>
    <w:rsid w:val="00FA25FA"/>
    <w:rsid w:val="00FC0D43"/>
    <w:rsid w:val="00FC4809"/>
    <w:rsid w:val="00FD044D"/>
    <w:rsid w:val="00FD0DAA"/>
    <w:rsid w:val="00FE0B15"/>
    <w:rsid w:val="00FE6F0C"/>
    <w:rsid w:val="00FF4EF2"/>
    <w:rsid w:val="02210A60"/>
    <w:rsid w:val="02AC209C"/>
    <w:rsid w:val="0553C21E"/>
    <w:rsid w:val="059EB177"/>
    <w:rsid w:val="08D749B5"/>
    <w:rsid w:val="0C3CF8F1"/>
    <w:rsid w:val="0CE2D316"/>
    <w:rsid w:val="11A73CAB"/>
    <w:rsid w:val="152EBA5C"/>
    <w:rsid w:val="154BB68F"/>
    <w:rsid w:val="16A0E658"/>
    <w:rsid w:val="16A3049B"/>
    <w:rsid w:val="170DB8EA"/>
    <w:rsid w:val="192AB55D"/>
    <w:rsid w:val="1C3DF8C0"/>
    <w:rsid w:val="1DEE4E60"/>
    <w:rsid w:val="1EE57790"/>
    <w:rsid w:val="20B0C3EC"/>
    <w:rsid w:val="216959BE"/>
    <w:rsid w:val="22066B5D"/>
    <w:rsid w:val="2340F0E4"/>
    <w:rsid w:val="252E1942"/>
    <w:rsid w:val="25B8D0A0"/>
    <w:rsid w:val="28A95503"/>
    <w:rsid w:val="2FEC38E8"/>
    <w:rsid w:val="30469E14"/>
    <w:rsid w:val="32EA3E24"/>
    <w:rsid w:val="38201A06"/>
    <w:rsid w:val="3C6F443F"/>
    <w:rsid w:val="3D44420F"/>
    <w:rsid w:val="4104C9EA"/>
    <w:rsid w:val="4353B98F"/>
    <w:rsid w:val="438BAC22"/>
    <w:rsid w:val="44AF11F3"/>
    <w:rsid w:val="483016F8"/>
    <w:rsid w:val="491C8BED"/>
    <w:rsid w:val="4CE75B87"/>
    <w:rsid w:val="4E4CA68B"/>
    <w:rsid w:val="4E7CA83D"/>
    <w:rsid w:val="5089AE36"/>
    <w:rsid w:val="53DA8700"/>
    <w:rsid w:val="540832AF"/>
    <w:rsid w:val="54A0C516"/>
    <w:rsid w:val="590A5524"/>
    <w:rsid w:val="59191739"/>
    <w:rsid w:val="59E35254"/>
    <w:rsid w:val="5B67331C"/>
    <w:rsid w:val="5BD2CD5B"/>
    <w:rsid w:val="5DA9B3E6"/>
    <w:rsid w:val="5DAA6E48"/>
    <w:rsid w:val="5E5E46F3"/>
    <w:rsid w:val="5EA9CB90"/>
    <w:rsid w:val="60F4B0A9"/>
    <w:rsid w:val="61DE3316"/>
    <w:rsid w:val="62AC2C0E"/>
    <w:rsid w:val="650129F7"/>
    <w:rsid w:val="692D37D1"/>
    <w:rsid w:val="6B1A21BE"/>
    <w:rsid w:val="6B456262"/>
    <w:rsid w:val="6B6D3637"/>
    <w:rsid w:val="6C192E02"/>
    <w:rsid w:val="6F9EB6EA"/>
    <w:rsid w:val="708C96DE"/>
    <w:rsid w:val="70FF00B2"/>
    <w:rsid w:val="730FE45F"/>
    <w:rsid w:val="73FD8186"/>
    <w:rsid w:val="7806EA46"/>
    <w:rsid w:val="7A5F826A"/>
    <w:rsid w:val="7B7427FA"/>
    <w:rsid w:val="7CCD251E"/>
    <w:rsid w:val="7D15923D"/>
    <w:rsid w:val="7EDBD6BB"/>
    <w:rsid w:val="7F9A8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2"/>
    </o:shapelayout>
  </w:shapeDefaults>
  <w:decimalSymbol w:val="."/>
  <w:listSeparator w:val=","/>
  <w14:docId w14:val="4C8D5A7F"/>
  <w15:docId w15:val="{AE706578-E85E-4A30-83E4-D16AB63FC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B6F"/>
    <w:pPr>
      <w:spacing w:before="120" w:after="120" w:line="280" w:lineRule="exact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7B6F"/>
    <w:pPr>
      <w:keepNext/>
      <w:keepLines/>
      <w:pageBreakBefore/>
      <w:spacing w:before="0" w:after="360" w:line="240" w:lineRule="auto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7B6F"/>
    <w:pPr>
      <w:keepNext/>
      <w:keepLines/>
      <w:spacing w:before="480" w:line="240" w:lineRule="auto"/>
      <w:outlineLvl w:val="1"/>
    </w:pPr>
    <w:rPr>
      <w:rFonts w:eastAsiaTheme="majorEastAsia" w:cs="Arial"/>
      <w:b/>
      <w:bCs/>
      <w:color w:val="595959" w:themeColor="text1" w:themeTint="A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B7B6F"/>
    <w:pPr>
      <w:keepNext/>
      <w:keepLines/>
      <w:spacing w:before="360" w:line="240" w:lineRule="auto"/>
      <w:outlineLvl w:val="2"/>
    </w:pPr>
    <w:rPr>
      <w:rFonts w:eastAsiaTheme="majorEastAsia" w:cstheme="majorBidi"/>
      <w:b/>
      <w:bCs/>
      <w:color w:val="0D0D0D" w:themeColor="text1" w:themeTint="F2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B7B6F"/>
    <w:pPr>
      <w:keepNext/>
      <w:keepLines/>
      <w:spacing w:before="360" w:line="240" w:lineRule="auto"/>
      <w:outlineLvl w:val="3"/>
    </w:pPr>
    <w:rPr>
      <w:rFonts w:eastAsiaTheme="majorEastAsia" w:cstheme="majorBidi"/>
      <w:b/>
      <w:bCs/>
      <w:iCs/>
      <w:color w:val="404040" w:themeColor="text1" w:themeTint="BF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B7B6F"/>
    <w:pPr>
      <w:keepNext/>
      <w:keepLines/>
      <w:spacing w:before="360" w:line="240" w:lineRule="auto"/>
      <w:outlineLvl w:val="4"/>
    </w:pPr>
    <w:rPr>
      <w:rFonts w:eastAsiaTheme="majorEastAsia" w:cstheme="majorBidi"/>
      <w:b/>
      <w:color w:val="595959" w:themeColor="text1" w:themeTint="A6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B7B6F"/>
    <w:pPr>
      <w:keepNext/>
      <w:keepLines/>
      <w:spacing w:before="360" w:line="240" w:lineRule="auto"/>
      <w:outlineLvl w:val="5"/>
    </w:pPr>
    <w:rPr>
      <w:rFonts w:eastAsiaTheme="majorEastAsia" w:cstheme="majorBidi"/>
      <w:b/>
      <w:color w:val="595959" w:themeColor="text1" w:themeTint="A6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AB7B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AB7B6F"/>
    <w:pPr>
      <w:tabs>
        <w:tab w:val="center" w:pos="4513"/>
        <w:tab w:val="right" w:pos="9026"/>
      </w:tabs>
    </w:pPr>
    <w:rPr>
      <w:rFonts w:cs="Arial"/>
      <w:noProof/>
      <w:sz w:val="18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AB7B6F"/>
    <w:rPr>
      <w:rFonts w:cs="Arial"/>
      <w:noProof/>
      <w:sz w:val="18"/>
      <w:szCs w:val="16"/>
    </w:rPr>
  </w:style>
  <w:style w:type="paragraph" w:styleId="Footer">
    <w:name w:val="footer"/>
    <w:basedOn w:val="Normal"/>
    <w:link w:val="FooterChar"/>
    <w:uiPriority w:val="99"/>
    <w:unhideWhenUsed/>
    <w:rsid w:val="00AB7B6F"/>
    <w:pPr>
      <w:tabs>
        <w:tab w:val="center" w:pos="4513"/>
        <w:tab w:val="right" w:pos="9026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B7B6F"/>
    <w:rPr>
      <w:rFonts w:ascii="Arial" w:hAnsi="Arial"/>
      <w:sz w:val="16"/>
    </w:rPr>
  </w:style>
  <w:style w:type="table" w:styleId="TableGrid">
    <w:name w:val="Table Grid"/>
    <w:basedOn w:val="TableNormal"/>
    <w:uiPriority w:val="59"/>
    <w:rsid w:val="00AB7B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AB7B6F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AB7B6F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AB7B6F"/>
    <w:pPr>
      <w:spacing w:before="1080"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7B6F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customStyle="1" w:styleId="NCFE-qualification-title">
    <w:name w:val="NCFE-qualification-title"/>
    <w:next w:val="Normal"/>
    <w:qFormat/>
    <w:rsid w:val="00AB7B6F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AB7B6F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AB7B6F"/>
    <w:rPr>
      <w:noProof/>
      <w:lang w:eastAsia="en-GB"/>
    </w:rPr>
  </w:style>
  <w:style w:type="paragraph" w:customStyle="1" w:styleId="NCFE-assignment-ordinal">
    <w:name w:val="NCFE-assignment-ordinal"/>
    <w:qFormat/>
    <w:rsid w:val="00AB7B6F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AB7B6F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AB7B6F"/>
    <w:rPr>
      <w:rFonts w:ascii="Arial" w:hAnsi="Arial" w:cs="Arial"/>
    </w:rPr>
  </w:style>
  <w:style w:type="paragraph" w:customStyle="1" w:styleId="NCFE-assessment-period">
    <w:name w:val="NCFE-assessment-period"/>
    <w:qFormat/>
    <w:rsid w:val="00AB7B6F"/>
    <w:rPr>
      <w:rFonts w:ascii="Arial" w:hAnsi="Arial" w:cs="Arial"/>
    </w:rPr>
  </w:style>
  <w:style w:type="paragraph" w:customStyle="1" w:styleId="NCFE-student-instructions">
    <w:name w:val="NCFE-student-instructions"/>
    <w:qFormat/>
    <w:rsid w:val="00AB7B6F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AB7B6F"/>
  </w:style>
  <w:style w:type="paragraph" w:customStyle="1" w:styleId="NCFE-rubric">
    <w:name w:val="NCFE-rubric"/>
    <w:qFormat/>
    <w:rsid w:val="00AB7B6F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AB7B6F"/>
  </w:style>
  <w:style w:type="paragraph" w:customStyle="1" w:styleId="NCFE-trademark-information">
    <w:name w:val="NCFE-trademark-information"/>
    <w:basedOn w:val="NCFE-candidate-form"/>
    <w:qFormat/>
    <w:rsid w:val="00AB7B6F"/>
  </w:style>
  <w:style w:type="paragraph" w:customStyle="1" w:styleId="NCFE-barcode">
    <w:name w:val="NCFE-barcode"/>
    <w:qFormat/>
    <w:rsid w:val="00AB7B6F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AB7B6F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AB7B6F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AB7B6F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7B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B6F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AB7B6F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AB7B6F"/>
    <w:rPr>
      <w:color w:val="auto"/>
    </w:rPr>
  </w:style>
  <w:style w:type="paragraph" w:customStyle="1" w:styleId="NCFE-document-version-number">
    <w:name w:val="NCFE-document-version-number"/>
    <w:qFormat/>
    <w:rsid w:val="00AB7B6F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AB7B6F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B7B6F"/>
    <w:rPr>
      <w:rFonts w:ascii="Arial" w:eastAsiaTheme="majorEastAsia" w:hAnsi="Arial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7B6F"/>
    <w:rPr>
      <w:rFonts w:ascii="Arial" w:eastAsiaTheme="majorEastAsia" w:hAnsi="Arial" w:cs="Arial"/>
      <w:b/>
      <w:bCs/>
      <w:color w:val="595959" w:themeColor="text1" w:themeTint="A6"/>
      <w:sz w:val="3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AB7B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7B6F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7B6F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7B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7B6F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AB7B6F"/>
    <w:rPr>
      <w:rFonts w:ascii="Arial" w:eastAsiaTheme="majorEastAsia" w:hAnsi="Arial" w:cstheme="majorBidi"/>
      <w:b/>
      <w:color w:val="595959" w:themeColor="text1" w:themeTint="A6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AB7B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7B6F"/>
    <w:pPr>
      <w:ind w:left="720"/>
      <w:contextualSpacing/>
    </w:pPr>
  </w:style>
  <w:style w:type="paragraph" w:styleId="Revision">
    <w:name w:val="Revision"/>
    <w:hidden/>
    <w:uiPriority w:val="99"/>
    <w:semiHidden/>
    <w:rsid w:val="00AB7B6F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B7B6F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AB7B6F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B6F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7B6F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AB7B6F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AB7B6F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AB7B6F"/>
    <w:rPr>
      <w:rFonts w:ascii="Arial" w:eastAsiaTheme="majorEastAsia" w:hAnsi="Arial" w:cstheme="majorBidi"/>
      <w:b/>
      <w:bCs/>
      <w:color w:val="0D0D0D" w:themeColor="text1" w:themeTint="F2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B7B6F"/>
    <w:rPr>
      <w:rFonts w:ascii="Arial" w:eastAsiaTheme="majorEastAsia" w:hAnsi="Arial" w:cstheme="majorBidi"/>
      <w:b/>
      <w:bCs/>
      <w:iCs/>
      <w:color w:val="404040" w:themeColor="text1" w:themeTint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AB7B6F"/>
    <w:rPr>
      <w:rFonts w:ascii="Arial" w:eastAsiaTheme="majorEastAsia" w:hAnsi="Arial" w:cstheme="majorBidi"/>
      <w:b/>
      <w:color w:val="595959" w:themeColor="text1" w:themeTint="A6"/>
      <w:sz w:val="24"/>
    </w:rPr>
  </w:style>
  <w:style w:type="paragraph" w:customStyle="1" w:styleId="NCFE-intentionally-blank">
    <w:name w:val="NCFE-intentionally-blank"/>
    <w:qFormat/>
    <w:rsid w:val="00AB7B6F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B6F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B7B6F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AB7B6F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AB7B6F"/>
    <w:pPr>
      <w:numPr>
        <w:numId w:val="1"/>
      </w:numPr>
    </w:pPr>
  </w:style>
  <w:style w:type="paragraph" w:customStyle="1" w:styleId="NCFE-Bullet-Table">
    <w:name w:val="NCFE-Bullet-Table"/>
    <w:qFormat/>
    <w:rsid w:val="00AB7B6F"/>
    <w:pPr>
      <w:numPr>
        <w:numId w:val="2"/>
      </w:numPr>
      <w:spacing w:before="120" w:after="120"/>
    </w:pPr>
    <w:rPr>
      <w:rFonts w:ascii="Arial" w:hAnsi="Arial" w:cs="Arial"/>
      <w:szCs w:val="22"/>
    </w:rPr>
  </w:style>
  <w:style w:type="paragraph" w:customStyle="1" w:styleId="NCFE-Inside-FC-Qual-Title">
    <w:name w:val="NCFE-Inside-FC-Qual-Title"/>
    <w:basedOn w:val="Normal"/>
    <w:qFormat/>
    <w:rsid w:val="00AB7B6F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7B6F"/>
    <w:pPr>
      <w:numPr>
        <w:ilvl w:val="1"/>
      </w:numPr>
    </w:pPr>
    <w:rPr>
      <w:rFonts w:eastAsiaTheme="majorEastAsia" w:cstheme="majorBidi"/>
      <w:b/>
      <w:iCs/>
      <w:color w:val="7F7F7F" w:themeColor="text1" w:themeTint="8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7B6F"/>
    <w:rPr>
      <w:rFonts w:ascii="Arial" w:eastAsiaTheme="majorEastAsia" w:hAnsi="Arial" w:cstheme="majorBidi"/>
      <w:b/>
      <w:iCs/>
      <w:color w:val="7F7F7F" w:themeColor="text1" w:themeTint="80"/>
      <w:spacing w:val="15"/>
      <w:sz w:val="28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467388"/>
    <w:pPr>
      <w:tabs>
        <w:tab w:val="right" w:leader="dot" w:pos="10194"/>
      </w:tabs>
      <w:spacing w:after="100"/>
    </w:pPr>
    <w:rPr>
      <w:rFonts w:cs="Arial"/>
      <w:b/>
    </w:rPr>
  </w:style>
  <w:style w:type="paragraph" w:customStyle="1" w:styleId="NCFE-list-item-with-hanging-indent">
    <w:name w:val="NCFE-list-item-with-hanging-indent"/>
    <w:basedOn w:val="Normal"/>
    <w:qFormat/>
    <w:rsid w:val="00AB7B6F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AB7B6F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AB7B6F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AB7B6F"/>
    <w:pPr>
      <w:ind w:left="1148"/>
    </w:pPr>
  </w:style>
  <w:style w:type="paragraph" w:customStyle="1" w:styleId="NCFE-contents">
    <w:name w:val="NCFE-contents"/>
    <w:basedOn w:val="Normal"/>
    <w:qFormat/>
    <w:rsid w:val="00AB7B6F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AB7B6F"/>
    <w:pPr>
      <w:keepNext/>
      <w:keepLines/>
      <w:spacing w:line="240" w:lineRule="auto"/>
      <w:jc w:val="center"/>
    </w:pPr>
  </w:style>
  <w:style w:type="paragraph" w:customStyle="1" w:styleId="NCFE-Table-Text">
    <w:name w:val="NCFE-Table-Text"/>
    <w:basedOn w:val="Normal"/>
    <w:qFormat/>
    <w:rsid w:val="00AB7B6F"/>
    <w:pPr>
      <w:spacing w:before="0"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AB7B6F"/>
    <w:pPr>
      <w:spacing w:after="100"/>
      <w:ind w:left="200"/>
    </w:pPr>
    <w:rPr>
      <w:rFonts w:cs="Arial"/>
    </w:rPr>
  </w:style>
  <w:style w:type="paragraph" w:customStyle="1" w:styleId="NCFE-Numbered-Paragraph-with-wrap">
    <w:name w:val="NCFE-Numbered-Paragraph-with-wrap"/>
    <w:basedOn w:val="Normal"/>
    <w:qFormat/>
    <w:rsid w:val="00AB7B6F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AB7B6F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paragraph" w:customStyle="1" w:styleId="NCFE-toc-heading">
    <w:name w:val="NCFE-toc-heading"/>
    <w:basedOn w:val="Normal"/>
    <w:qFormat/>
    <w:rsid w:val="004D02D5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character" w:customStyle="1" w:styleId="UnresolvedMention1">
    <w:name w:val="Unresolved Mention1"/>
    <w:basedOn w:val="DefaultParagraphFont"/>
    <w:uiPriority w:val="99"/>
    <w:unhideWhenUsed/>
    <w:rsid w:val="004C7E86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4C7E86"/>
    <w:rPr>
      <w:color w:val="2B579A"/>
      <w:shd w:val="clear" w:color="auto" w:fill="E1DFDD"/>
    </w:rPr>
  </w:style>
  <w:style w:type="table" w:customStyle="1" w:styleId="NCFE-table-011">
    <w:name w:val="NCFE-table-011"/>
    <w:basedOn w:val="TableNormal"/>
    <w:uiPriority w:val="99"/>
    <w:qFormat/>
    <w:rsid w:val="003816DE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8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5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4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28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3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ueuy xmlns="87480d1a-c80c-477c-9f53-d14d87a45f08" xsi:nil="true"/>
    <Owner xmlns="87480d1a-c80c-477c-9f53-d14d87a45f08">
      <UserInfo>
        <DisplayName>Claire Elliott</DisplayName>
        <AccountId>58</AccountId>
        <AccountType/>
      </UserInfo>
    </Owner>
    <Route_x002f_Pathway xmlns="87480d1a-c80c-477c-9f53-d14d87a45f08" xsi:nil="true"/>
    <_Flow_SignoffStatus xmlns="87480d1a-c80c-477c-9f53-d14d87a45f08" xsi:nil="true"/>
    <MediaLengthInSeconds xmlns="87480d1a-c80c-477c-9f53-d14d87a45f08" xsi:nil="true"/>
    <SharedWithUsers xmlns="beb00d12-24e9-4294-9648-655a57296783">
      <UserInfo>
        <DisplayName/>
        <AccountId xsi:nil="true"/>
        <AccountType/>
      </UserInfo>
    </SharedWithUsers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0" ma:contentTypeDescription="Create a new document." ma:contentTypeScope="" ma:versionID="18c66186c4cadea57e01e68265c0c529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e31e329ccfabe360f9e0c9c229d8460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39DFEE-C8B9-407A-94C5-74626097B3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FE88BC-0340-45C3-B25A-5BEBED430888}">
  <ds:schemaRefs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microsoft.com/sharepoint/v3"/>
    <ds:schemaRef ds:uri="http://schemas.openxmlformats.org/package/2006/metadata/core-properties"/>
    <ds:schemaRef ds:uri="beb00d12-24e9-4294-9648-655a57296783"/>
    <ds:schemaRef ds:uri="87480d1a-c80c-477c-9f53-d14d87a45f08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7D72CF3-BEAE-4DAE-B2BD-A9FED96C3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57227E-91C6-4D0A-8196-D473A4BF8E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wrapper13</Template>
  <TotalTime>0</TotalTime>
  <Pages>7</Pages>
  <Words>443</Words>
  <Characters>2528</Characters>
  <Application>Microsoft Office Word</Application>
  <DocSecurity>0</DocSecurity>
  <Lines>21</Lines>
  <Paragraphs>5</Paragraphs>
  <ScaleCrop>false</ScaleCrop>
  <Manager/>
  <Company>NCFE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Infrastructure</dc:title>
  <dc:subject>T Level Technical Qualification in Digital Support Services</dc:subject>
  <dc:creator>NCFE</dc:creator>
  <cp:keywords>OSA</cp:keywords>
  <dc:description/>
  <cp:lastModifiedBy>Stephanie Mustoe</cp:lastModifiedBy>
  <cp:revision>3</cp:revision>
  <cp:lastPrinted>2020-05-22T06:48:00Z</cp:lastPrinted>
  <dcterms:created xsi:type="dcterms:W3CDTF">2025-07-21T12:10:00Z</dcterms:created>
  <dcterms:modified xsi:type="dcterms:W3CDTF">2025-07-21T12:10:00Z</dcterms:modified>
  <cp:category>Workbook</cp:category>
  <cp:contentStatus>v1.1 | September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NCFE Internal Doc Ref">
    <vt:lpwstr>DSS-0004-03</vt:lpwstr>
  </property>
  <property fmtid="{D5CDD505-2E9C-101B-9397-08002B2CF9AE}" pid="4" name="NCFE Qual Title">
    <vt:lpwstr>T Level Technical Qualification in Digital Support Services</vt:lpwstr>
  </property>
  <property fmtid="{D5CDD505-2E9C-101B-9397-08002B2CF9AE}" pid="5" name="NCFE Assignment Type Long">
    <vt:lpwstr>Occupational specialism assessment (OSA)</vt:lpwstr>
  </property>
  <property fmtid="{D5CDD505-2E9C-101B-9397-08002B2CF9AE}" pid="6" name="NCFE Assignment Type Short">
    <vt:lpwstr>OSA</vt:lpwstr>
  </property>
  <property fmtid="{D5CDD505-2E9C-101B-9397-08002B2CF9AE}" pid="7" name="NCFE Specialism Main Cover Heading">
    <vt:lpwstr>Digital Infrastructure</vt:lpwstr>
  </property>
  <property fmtid="{D5CDD505-2E9C-101B-9397-08002B2CF9AE}" pid="8" name="NCFE Assignment Ordinal">
    <vt:lpwstr>Assignment 1</vt:lpwstr>
  </property>
  <property fmtid="{D5CDD505-2E9C-101B-9397-08002B2CF9AE}" pid="9" name="NCFE Document Type">
    <vt:lpwstr>Workbook</vt:lpwstr>
  </property>
  <property fmtid="{D5CDD505-2E9C-101B-9397-08002B2CF9AE}" pid="10" name="NCFE Special Case">
    <vt:lpwstr/>
  </property>
  <property fmtid="{D5CDD505-2E9C-101B-9397-08002B2CF9AE}" pid="11" name="NCFE Document Owner">
    <vt:lpwstr>Head of Assessment Design</vt:lpwstr>
  </property>
  <property fmtid="{D5CDD505-2E9C-101B-9397-08002B2CF9AE}" pid="12" name="NCFE Author">
    <vt:lpwstr>NCFE</vt:lpwstr>
  </property>
  <property fmtid="{D5CDD505-2E9C-101B-9397-08002B2CF9AE}" pid="13" name="NFCE Assessment Period">
    <vt:lpwstr>2021</vt:lpwstr>
  </property>
  <property fmtid="{D5CDD505-2E9C-101B-9397-08002B2CF9AE}" pid="14" name="NCFE Version Number">
    <vt:lpwstr>v1.1</vt:lpwstr>
  </property>
  <property fmtid="{D5CDD505-2E9C-101B-9397-08002B2CF9AE}" pid="15" name="NCFE Version Date">
    <vt:lpwstr>September 2021</vt:lpwstr>
  </property>
  <property fmtid="{D5CDD505-2E9C-101B-9397-08002B2CF9AE}" pid="16" name="NCFE Qualification Number">
    <vt:lpwstr>603/6901/2</vt:lpwstr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xd_Signature">
    <vt:bool>false</vt:bool>
  </property>
  <property fmtid="{D5CDD505-2E9C-101B-9397-08002B2CF9AE}" pid="23" name="MediaServiceImageTags">
    <vt:lpwstr/>
  </property>
</Properties>
</file>